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34F7" w14:textId="77777777" w:rsidR="00A002F7" w:rsidRPr="00D650B7" w:rsidRDefault="002836A0" w:rsidP="00D650B7">
      <w:pPr>
        <w:spacing w:after="0" w:line="240" w:lineRule="auto"/>
        <w:ind w:firstLine="5812"/>
        <w:rPr>
          <w:sz w:val="24"/>
          <w:szCs w:val="24"/>
          <w:lang w:val="lt-LT"/>
        </w:rPr>
      </w:pPr>
      <w:r w:rsidRPr="00D650B7">
        <w:rPr>
          <w:sz w:val="24"/>
          <w:szCs w:val="24"/>
          <w:lang w:val="lt-LT"/>
        </w:rPr>
        <w:t>Skuodo rajono savivaldybės mero rezervo</w:t>
      </w:r>
    </w:p>
    <w:p w14:paraId="13EFDC7A" w14:textId="0F4ABD2F" w:rsidR="00A002F7" w:rsidRPr="00D650B7" w:rsidRDefault="002836A0" w:rsidP="00D650B7">
      <w:pPr>
        <w:spacing w:after="0" w:line="240" w:lineRule="auto"/>
        <w:ind w:firstLine="5812"/>
        <w:rPr>
          <w:sz w:val="24"/>
          <w:szCs w:val="24"/>
          <w:lang w:val="lt-LT"/>
        </w:rPr>
      </w:pPr>
      <w:r w:rsidRPr="00D650B7">
        <w:rPr>
          <w:sz w:val="24"/>
          <w:szCs w:val="24"/>
          <w:lang w:val="lt-LT"/>
        </w:rPr>
        <w:t>naudojimo tvarkos aprašo</w:t>
      </w:r>
    </w:p>
    <w:p w14:paraId="553C4B2F" w14:textId="41487723" w:rsidR="00961AB5" w:rsidRPr="00264E0A" w:rsidRDefault="002836A0" w:rsidP="00D650B7">
      <w:pPr>
        <w:spacing w:after="0" w:line="240" w:lineRule="auto"/>
        <w:ind w:firstLine="5812"/>
        <w:rPr>
          <w:lang w:val="lt-LT"/>
        </w:rPr>
      </w:pPr>
      <w:r w:rsidRPr="00D650B7">
        <w:rPr>
          <w:sz w:val="24"/>
          <w:szCs w:val="24"/>
          <w:lang w:val="lt-LT"/>
        </w:rPr>
        <w:t>priedas</w:t>
      </w:r>
    </w:p>
    <w:p w14:paraId="051D2604" w14:textId="77777777" w:rsidR="00961AB5" w:rsidRPr="00264E0A" w:rsidRDefault="00961AB5" w:rsidP="00E47887">
      <w:pPr>
        <w:ind w:firstLine="5954"/>
        <w:rPr>
          <w:lang w:val="lt-LT"/>
        </w:rPr>
      </w:pPr>
    </w:p>
    <w:p w14:paraId="545F0444" w14:textId="77777777" w:rsidR="00A002F7" w:rsidRPr="00D650B7" w:rsidRDefault="002836A0" w:rsidP="00E47887">
      <w:pPr>
        <w:spacing w:after="0" w:line="240" w:lineRule="auto"/>
        <w:jc w:val="center"/>
        <w:rPr>
          <w:b/>
          <w:sz w:val="24"/>
          <w:szCs w:val="24"/>
          <w:lang w:val="lt-LT"/>
        </w:rPr>
      </w:pPr>
      <w:r w:rsidRPr="00D650B7">
        <w:rPr>
          <w:b/>
          <w:sz w:val="24"/>
          <w:szCs w:val="24"/>
          <w:lang w:val="lt-LT"/>
        </w:rPr>
        <w:t xml:space="preserve">PRAŠYMAS </w:t>
      </w:r>
    </w:p>
    <w:p w14:paraId="4A48160F" w14:textId="36898278" w:rsidR="00961AB5" w:rsidRPr="00D650B7" w:rsidRDefault="002836A0" w:rsidP="00E47887">
      <w:pPr>
        <w:spacing w:after="0" w:line="240" w:lineRule="auto"/>
        <w:jc w:val="center"/>
        <w:rPr>
          <w:sz w:val="24"/>
          <w:szCs w:val="24"/>
          <w:lang w:val="lt-LT"/>
        </w:rPr>
      </w:pPr>
      <w:r w:rsidRPr="00D650B7">
        <w:rPr>
          <w:b/>
          <w:sz w:val="24"/>
          <w:szCs w:val="24"/>
          <w:lang w:val="lt-LT"/>
        </w:rPr>
        <w:t>DĖL SKUODO RAJONO SAVIVALDYBĖS MERO REZERVO LĖŠŲ SKYRIMO</w:t>
      </w:r>
    </w:p>
    <w:p w14:paraId="4A83168A" w14:textId="77777777" w:rsidR="00961AB5" w:rsidRPr="00264E0A" w:rsidRDefault="00961AB5">
      <w:pPr>
        <w:rPr>
          <w:lang w:val="lt-LT"/>
        </w:rPr>
      </w:pPr>
    </w:p>
    <w:p w14:paraId="220484DA" w14:textId="77777777" w:rsidR="00961AB5" w:rsidRPr="00264E0A" w:rsidRDefault="002836A0">
      <w:pPr>
        <w:jc w:val="center"/>
        <w:rPr>
          <w:lang w:val="lt-LT"/>
        </w:rPr>
      </w:pPr>
      <w:r w:rsidRPr="00264E0A">
        <w:rPr>
          <w:lang w:val="lt-LT"/>
        </w:rPr>
        <w:t>20___ m. _______________ d.</w:t>
      </w:r>
      <w:r w:rsidRPr="00264E0A">
        <w:rPr>
          <w:lang w:val="lt-LT"/>
        </w:rPr>
        <w:br/>
        <w:t>Skuodas</w:t>
      </w:r>
    </w:p>
    <w:p w14:paraId="22695512" w14:textId="77777777" w:rsidR="00961AB5" w:rsidRPr="00264E0A" w:rsidRDefault="00961AB5">
      <w:pPr>
        <w:rPr>
          <w:lang w:val="lt-LT"/>
        </w:rPr>
      </w:pPr>
    </w:p>
    <w:p w14:paraId="6FB0AE6B" w14:textId="012793DF" w:rsidR="00961AB5" w:rsidRPr="00264E0A" w:rsidRDefault="002836A0" w:rsidP="008E4DC0">
      <w:pPr>
        <w:jc w:val="center"/>
        <w:rPr>
          <w:lang w:val="lt-LT"/>
        </w:rPr>
      </w:pPr>
      <w:r w:rsidRPr="00264E0A">
        <w:rPr>
          <w:b/>
          <w:lang w:val="lt-LT"/>
        </w:rPr>
        <w:t>I. DUOMENYS APIE PAREIŠKĖJĄ</w:t>
      </w:r>
    </w:p>
    <w:p w14:paraId="68203F72" w14:textId="77777777" w:rsidR="00961AB5" w:rsidRPr="00264E0A" w:rsidRDefault="002836A0">
      <w:pPr>
        <w:rPr>
          <w:lang w:val="lt-LT"/>
        </w:rPr>
      </w:pPr>
      <w:r w:rsidRPr="00264E0A">
        <w:rPr>
          <w:lang w:val="lt-LT"/>
        </w:rPr>
        <w:t>Pareiškėjo statusas (pažymėti):</w:t>
      </w:r>
    </w:p>
    <w:p w14:paraId="7B442B3E" w14:textId="3CF2FA03" w:rsidR="00961AB5" w:rsidRPr="00264E0A" w:rsidRDefault="002836A0">
      <w:pPr>
        <w:rPr>
          <w:lang w:val="lt-LT"/>
        </w:rPr>
      </w:pPr>
      <w:r w:rsidRPr="00264E0A">
        <w:rPr>
          <w:lang w:val="lt-LT"/>
        </w:rPr>
        <w:t>☐  Fizinis asmuo        ☐  Juridinis asmuo        ☐  Savivaldybės biudžetinė įstaiga / seniūnija</w:t>
      </w:r>
    </w:p>
    <w:tbl>
      <w:tblPr>
        <w:tblStyle w:val="Lentelstinklelis"/>
        <w:tblW w:w="0" w:type="auto"/>
        <w:tblLook w:val="04A0" w:firstRow="1" w:lastRow="0" w:firstColumn="1" w:lastColumn="0" w:noHBand="0" w:noVBand="1"/>
      </w:tblPr>
      <w:tblGrid>
        <w:gridCol w:w="4320"/>
        <w:gridCol w:w="4320"/>
      </w:tblGrid>
      <w:tr w:rsidR="00961AB5" w:rsidRPr="00264E0A" w14:paraId="0D747C00" w14:textId="77777777">
        <w:tc>
          <w:tcPr>
            <w:tcW w:w="4320" w:type="dxa"/>
          </w:tcPr>
          <w:p w14:paraId="013BDFFD" w14:textId="77777777" w:rsidR="00961AB5" w:rsidRPr="00264E0A" w:rsidRDefault="002836A0">
            <w:pPr>
              <w:rPr>
                <w:lang w:val="lt-LT"/>
              </w:rPr>
            </w:pPr>
            <w:r w:rsidRPr="00264E0A">
              <w:rPr>
                <w:lang w:val="lt-LT"/>
              </w:rPr>
              <w:t>Vardas, pavardė / Juridinio asmens pavadinimas</w:t>
            </w:r>
          </w:p>
        </w:tc>
        <w:tc>
          <w:tcPr>
            <w:tcW w:w="4320" w:type="dxa"/>
          </w:tcPr>
          <w:p w14:paraId="710CA720" w14:textId="77777777" w:rsidR="00961AB5" w:rsidRPr="00264E0A" w:rsidRDefault="00961AB5">
            <w:pPr>
              <w:rPr>
                <w:lang w:val="lt-LT"/>
              </w:rPr>
            </w:pPr>
          </w:p>
        </w:tc>
      </w:tr>
      <w:tr w:rsidR="00961AB5" w:rsidRPr="00264E0A" w14:paraId="30F27EE5" w14:textId="77777777">
        <w:tc>
          <w:tcPr>
            <w:tcW w:w="4320" w:type="dxa"/>
          </w:tcPr>
          <w:p w14:paraId="48C5D74D" w14:textId="77777777" w:rsidR="00961AB5" w:rsidRPr="00264E0A" w:rsidRDefault="002836A0">
            <w:pPr>
              <w:rPr>
                <w:lang w:val="lt-LT"/>
              </w:rPr>
            </w:pPr>
            <w:r w:rsidRPr="00264E0A">
              <w:rPr>
                <w:lang w:val="lt-LT"/>
              </w:rPr>
              <w:t>Asmens kodas / Juridinio asmens kodas</w:t>
            </w:r>
          </w:p>
        </w:tc>
        <w:tc>
          <w:tcPr>
            <w:tcW w:w="4320" w:type="dxa"/>
          </w:tcPr>
          <w:p w14:paraId="68E193DD" w14:textId="77777777" w:rsidR="00961AB5" w:rsidRPr="00264E0A" w:rsidRDefault="00961AB5">
            <w:pPr>
              <w:rPr>
                <w:lang w:val="lt-LT"/>
              </w:rPr>
            </w:pPr>
          </w:p>
        </w:tc>
      </w:tr>
      <w:tr w:rsidR="00961AB5" w:rsidRPr="00264E0A" w14:paraId="02FEED34" w14:textId="77777777">
        <w:tc>
          <w:tcPr>
            <w:tcW w:w="4320" w:type="dxa"/>
          </w:tcPr>
          <w:p w14:paraId="61FAE976" w14:textId="77777777" w:rsidR="00961AB5" w:rsidRPr="00264E0A" w:rsidRDefault="002836A0" w:rsidP="008E4DC0">
            <w:pPr>
              <w:rPr>
                <w:lang w:val="lt-LT"/>
              </w:rPr>
            </w:pPr>
            <w:r w:rsidRPr="00264E0A">
              <w:rPr>
                <w:lang w:val="lt-LT"/>
              </w:rPr>
              <w:t>Deklaruota gyvenamoji vieta / Buveinės adresas</w:t>
            </w:r>
          </w:p>
        </w:tc>
        <w:tc>
          <w:tcPr>
            <w:tcW w:w="4320" w:type="dxa"/>
          </w:tcPr>
          <w:p w14:paraId="71DB3EA3" w14:textId="77777777" w:rsidR="00961AB5" w:rsidRPr="00264E0A" w:rsidRDefault="00961AB5">
            <w:pPr>
              <w:rPr>
                <w:lang w:val="lt-LT"/>
              </w:rPr>
            </w:pPr>
          </w:p>
        </w:tc>
      </w:tr>
      <w:tr w:rsidR="00961AB5" w:rsidRPr="00264E0A" w14:paraId="26C6AADB" w14:textId="77777777">
        <w:tc>
          <w:tcPr>
            <w:tcW w:w="4320" w:type="dxa"/>
          </w:tcPr>
          <w:p w14:paraId="08DE8C48" w14:textId="77777777" w:rsidR="00961AB5" w:rsidRPr="00264E0A" w:rsidRDefault="002836A0">
            <w:pPr>
              <w:rPr>
                <w:lang w:val="lt-LT"/>
              </w:rPr>
            </w:pPr>
            <w:r w:rsidRPr="00264E0A">
              <w:rPr>
                <w:lang w:val="lt-LT"/>
              </w:rPr>
              <w:t>Atstovo vardas, pavardė, pareigos (juridiniam asmeniui)</w:t>
            </w:r>
          </w:p>
        </w:tc>
        <w:tc>
          <w:tcPr>
            <w:tcW w:w="4320" w:type="dxa"/>
          </w:tcPr>
          <w:p w14:paraId="5CB855F6" w14:textId="77777777" w:rsidR="00961AB5" w:rsidRPr="00264E0A" w:rsidRDefault="00961AB5">
            <w:pPr>
              <w:rPr>
                <w:lang w:val="lt-LT"/>
              </w:rPr>
            </w:pPr>
          </w:p>
        </w:tc>
      </w:tr>
      <w:tr w:rsidR="00961AB5" w:rsidRPr="00264E0A" w14:paraId="6A1CAD63" w14:textId="77777777">
        <w:tc>
          <w:tcPr>
            <w:tcW w:w="4320" w:type="dxa"/>
          </w:tcPr>
          <w:p w14:paraId="2E955EB7" w14:textId="77777777" w:rsidR="00961AB5" w:rsidRPr="00264E0A" w:rsidRDefault="002836A0">
            <w:pPr>
              <w:rPr>
                <w:lang w:val="lt-LT"/>
              </w:rPr>
            </w:pPr>
            <w:r w:rsidRPr="00264E0A">
              <w:rPr>
                <w:lang w:val="lt-LT"/>
              </w:rPr>
              <w:t>Telefono numeris</w:t>
            </w:r>
          </w:p>
        </w:tc>
        <w:tc>
          <w:tcPr>
            <w:tcW w:w="4320" w:type="dxa"/>
          </w:tcPr>
          <w:p w14:paraId="335F4D13" w14:textId="77777777" w:rsidR="00961AB5" w:rsidRPr="00264E0A" w:rsidRDefault="00961AB5">
            <w:pPr>
              <w:rPr>
                <w:lang w:val="lt-LT"/>
              </w:rPr>
            </w:pPr>
          </w:p>
        </w:tc>
      </w:tr>
      <w:tr w:rsidR="00961AB5" w:rsidRPr="00264E0A" w14:paraId="0D11EAC6" w14:textId="77777777">
        <w:tc>
          <w:tcPr>
            <w:tcW w:w="4320" w:type="dxa"/>
          </w:tcPr>
          <w:p w14:paraId="6934A6D9" w14:textId="77777777" w:rsidR="00961AB5" w:rsidRPr="00264E0A" w:rsidRDefault="002836A0">
            <w:pPr>
              <w:rPr>
                <w:lang w:val="lt-LT"/>
              </w:rPr>
            </w:pPr>
            <w:r w:rsidRPr="00264E0A">
              <w:rPr>
                <w:lang w:val="lt-LT"/>
              </w:rPr>
              <w:t>El. pašto adresas</w:t>
            </w:r>
          </w:p>
        </w:tc>
        <w:tc>
          <w:tcPr>
            <w:tcW w:w="4320" w:type="dxa"/>
          </w:tcPr>
          <w:p w14:paraId="23F1C4A6" w14:textId="77777777" w:rsidR="00961AB5" w:rsidRPr="00264E0A" w:rsidRDefault="00961AB5">
            <w:pPr>
              <w:rPr>
                <w:lang w:val="lt-LT"/>
              </w:rPr>
            </w:pPr>
          </w:p>
        </w:tc>
      </w:tr>
      <w:tr w:rsidR="00961AB5" w:rsidRPr="00264E0A" w14:paraId="09A8B134" w14:textId="77777777">
        <w:tc>
          <w:tcPr>
            <w:tcW w:w="4320" w:type="dxa"/>
          </w:tcPr>
          <w:p w14:paraId="036878F0" w14:textId="77777777" w:rsidR="00961AB5" w:rsidRPr="00264E0A" w:rsidRDefault="002836A0">
            <w:pPr>
              <w:rPr>
                <w:lang w:val="lt-LT"/>
              </w:rPr>
            </w:pPr>
            <w:r w:rsidRPr="00264E0A">
              <w:rPr>
                <w:lang w:val="lt-LT"/>
              </w:rPr>
              <w:t>Banko sąskaitos numeris (IBAN)</w:t>
            </w:r>
          </w:p>
        </w:tc>
        <w:tc>
          <w:tcPr>
            <w:tcW w:w="4320" w:type="dxa"/>
          </w:tcPr>
          <w:p w14:paraId="59F43BD8" w14:textId="77777777" w:rsidR="00961AB5" w:rsidRPr="00264E0A" w:rsidRDefault="00961AB5">
            <w:pPr>
              <w:rPr>
                <w:lang w:val="lt-LT"/>
              </w:rPr>
            </w:pPr>
          </w:p>
        </w:tc>
      </w:tr>
      <w:tr w:rsidR="00961AB5" w:rsidRPr="00264E0A" w14:paraId="16A492E9" w14:textId="77777777">
        <w:tc>
          <w:tcPr>
            <w:tcW w:w="4320" w:type="dxa"/>
          </w:tcPr>
          <w:p w14:paraId="27A2C24D" w14:textId="77777777" w:rsidR="00961AB5" w:rsidRPr="00264E0A" w:rsidRDefault="002836A0">
            <w:pPr>
              <w:rPr>
                <w:lang w:val="lt-LT"/>
              </w:rPr>
            </w:pPr>
            <w:r w:rsidRPr="00264E0A">
              <w:rPr>
                <w:lang w:val="lt-LT"/>
              </w:rPr>
              <w:t>Banko pavadinimas</w:t>
            </w:r>
          </w:p>
        </w:tc>
        <w:tc>
          <w:tcPr>
            <w:tcW w:w="4320" w:type="dxa"/>
          </w:tcPr>
          <w:p w14:paraId="2A04D678" w14:textId="77777777" w:rsidR="00961AB5" w:rsidRPr="00264E0A" w:rsidRDefault="00961AB5">
            <w:pPr>
              <w:rPr>
                <w:lang w:val="lt-LT"/>
              </w:rPr>
            </w:pPr>
          </w:p>
        </w:tc>
      </w:tr>
    </w:tbl>
    <w:p w14:paraId="42A4BBE7" w14:textId="77777777" w:rsidR="00961AB5" w:rsidRPr="00264E0A" w:rsidRDefault="00961AB5">
      <w:pPr>
        <w:rPr>
          <w:lang w:val="lt-LT"/>
        </w:rPr>
      </w:pPr>
    </w:p>
    <w:p w14:paraId="7BF9A358" w14:textId="54552E35" w:rsidR="00961AB5" w:rsidRPr="00264E0A" w:rsidRDefault="002836A0" w:rsidP="008E4DC0">
      <w:pPr>
        <w:jc w:val="center"/>
        <w:rPr>
          <w:lang w:val="lt-LT"/>
        </w:rPr>
      </w:pPr>
      <w:r w:rsidRPr="00264E0A">
        <w:rPr>
          <w:b/>
          <w:lang w:val="lt-LT"/>
        </w:rPr>
        <w:t>II. DUOMENYS APIE ĮVYKĮ IR PATIRTĄ ŽALĄ</w:t>
      </w:r>
    </w:p>
    <w:p w14:paraId="32FC71BD" w14:textId="77777777" w:rsidR="00961AB5" w:rsidRPr="00264E0A" w:rsidRDefault="002836A0" w:rsidP="008E4DC0">
      <w:pPr>
        <w:spacing w:line="240" w:lineRule="auto"/>
        <w:rPr>
          <w:lang w:val="lt-LT"/>
        </w:rPr>
      </w:pPr>
      <w:r w:rsidRPr="00264E0A">
        <w:rPr>
          <w:lang w:val="lt-LT"/>
        </w:rPr>
        <w:t>Įvykio pobūdis (pažymėti):</w:t>
      </w:r>
    </w:p>
    <w:p w14:paraId="19A4226D" w14:textId="77777777" w:rsidR="00961AB5" w:rsidRPr="00264E0A" w:rsidRDefault="002836A0" w:rsidP="008E4DC0">
      <w:pPr>
        <w:spacing w:line="240" w:lineRule="auto"/>
        <w:rPr>
          <w:lang w:val="lt-LT"/>
        </w:rPr>
      </w:pPr>
      <w:r w:rsidRPr="00264E0A">
        <w:rPr>
          <w:lang w:val="lt-LT"/>
        </w:rPr>
        <w:t>☐  Ekstremalioji situacija   ☐  Ekstremalusis įvykis   ☐  Gaisras</w:t>
      </w:r>
    </w:p>
    <w:p w14:paraId="7001CC0C" w14:textId="51472A8C" w:rsidR="00961AB5" w:rsidRPr="00264E0A" w:rsidRDefault="002836A0" w:rsidP="008E4DC0">
      <w:pPr>
        <w:spacing w:line="240" w:lineRule="auto"/>
        <w:rPr>
          <w:lang w:val="lt-LT"/>
        </w:rPr>
      </w:pPr>
      <w:r w:rsidRPr="00264E0A">
        <w:rPr>
          <w:lang w:val="lt-LT"/>
        </w:rPr>
        <w:t>☐  Stichinis meteorologinis / hidrologinis reiškinys   ☐  Kita: _______________________</w:t>
      </w:r>
    </w:p>
    <w:tbl>
      <w:tblPr>
        <w:tblStyle w:val="Lentelstinklelis"/>
        <w:tblW w:w="0" w:type="auto"/>
        <w:tblLook w:val="04A0" w:firstRow="1" w:lastRow="0" w:firstColumn="1" w:lastColumn="0" w:noHBand="0" w:noVBand="1"/>
      </w:tblPr>
      <w:tblGrid>
        <w:gridCol w:w="4320"/>
        <w:gridCol w:w="4320"/>
      </w:tblGrid>
      <w:tr w:rsidR="00961AB5" w:rsidRPr="00264E0A" w14:paraId="2E96B153" w14:textId="77777777">
        <w:tc>
          <w:tcPr>
            <w:tcW w:w="4320" w:type="dxa"/>
          </w:tcPr>
          <w:p w14:paraId="0FFDDCA7" w14:textId="77777777" w:rsidR="00961AB5" w:rsidRPr="00264E0A" w:rsidRDefault="002836A0">
            <w:pPr>
              <w:rPr>
                <w:lang w:val="lt-LT"/>
              </w:rPr>
            </w:pPr>
            <w:r w:rsidRPr="00264E0A">
              <w:rPr>
                <w:lang w:val="lt-LT"/>
              </w:rPr>
              <w:t>Įvykio data</w:t>
            </w:r>
          </w:p>
        </w:tc>
        <w:tc>
          <w:tcPr>
            <w:tcW w:w="4320" w:type="dxa"/>
          </w:tcPr>
          <w:p w14:paraId="1906A28D" w14:textId="77777777" w:rsidR="00961AB5" w:rsidRPr="00264E0A" w:rsidRDefault="00961AB5">
            <w:pPr>
              <w:rPr>
                <w:lang w:val="lt-LT"/>
              </w:rPr>
            </w:pPr>
          </w:p>
        </w:tc>
      </w:tr>
      <w:tr w:rsidR="00961AB5" w:rsidRPr="00264E0A" w14:paraId="4C927431" w14:textId="77777777">
        <w:tc>
          <w:tcPr>
            <w:tcW w:w="4320" w:type="dxa"/>
          </w:tcPr>
          <w:p w14:paraId="661D762C" w14:textId="77777777" w:rsidR="00961AB5" w:rsidRPr="00264E0A" w:rsidRDefault="002836A0">
            <w:pPr>
              <w:rPr>
                <w:lang w:val="lt-LT"/>
              </w:rPr>
            </w:pPr>
            <w:r w:rsidRPr="00264E0A">
              <w:rPr>
                <w:lang w:val="lt-LT"/>
              </w:rPr>
              <w:t>Įvykio vieta (adresas)</w:t>
            </w:r>
          </w:p>
        </w:tc>
        <w:tc>
          <w:tcPr>
            <w:tcW w:w="4320" w:type="dxa"/>
          </w:tcPr>
          <w:p w14:paraId="134B5898" w14:textId="77777777" w:rsidR="00961AB5" w:rsidRPr="00264E0A" w:rsidRDefault="00961AB5">
            <w:pPr>
              <w:rPr>
                <w:lang w:val="lt-LT"/>
              </w:rPr>
            </w:pPr>
          </w:p>
        </w:tc>
      </w:tr>
      <w:tr w:rsidR="00961AB5" w:rsidRPr="00264E0A" w14:paraId="6150CD21" w14:textId="77777777">
        <w:tc>
          <w:tcPr>
            <w:tcW w:w="4320" w:type="dxa"/>
          </w:tcPr>
          <w:p w14:paraId="298065C0" w14:textId="77777777" w:rsidR="00961AB5" w:rsidRPr="00264E0A" w:rsidRDefault="002836A0">
            <w:pPr>
              <w:rPr>
                <w:lang w:val="lt-LT"/>
              </w:rPr>
            </w:pPr>
            <w:r w:rsidRPr="00264E0A">
              <w:rPr>
                <w:lang w:val="lt-LT"/>
              </w:rPr>
              <w:t>Įvykio aplinkybės (trumpas aprašymas)</w:t>
            </w:r>
          </w:p>
        </w:tc>
        <w:tc>
          <w:tcPr>
            <w:tcW w:w="4320" w:type="dxa"/>
          </w:tcPr>
          <w:p w14:paraId="3DCC4A72" w14:textId="77777777" w:rsidR="00961AB5" w:rsidRPr="00264E0A" w:rsidRDefault="00961AB5">
            <w:pPr>
              <w:rPr>
                <w:lang w:val="lt-LT"/>
              </w:rPr>
            </w:pPr>
          </w:p>
        </w:tc>
      </w:tr>
      <w:tr w:rsidR="00961AB5" w:rsidRPr="00264E0A" w14:paraId="2F69DEDE" w14:textId="77777777">
        <w:tc>
          <w:tcPr>
            <w:tcW w:w="4320" w:type="dxa"/>
          </w:tcPr>
          <w:p w14:paraId="73DA6365" w14:textId="77777777" w:rsidR="00961AB5" w:rsidRPr="00264E0A" w:rsidRDefault="002836A0">
            <w:pPr>
              <w:rPr>
                <w:lang w:val="lt-LT"/>
              </w:rPr>
            </w:pPr>
            <w:r w:rsidRPr="00264E0A">
              <w:rPr>
                <w:lang w:val="lt-LT"/>
              </w:rPr>
              <w:t>Žalos pobūdis (kas sugadinta / sunaikinta)</w:t>
            </w:r>
          </w:p>
        </w:tc>
        <w:tc>
          <w:tcPr>
            <w:tcW w:w="4320" w:type="dxa"/>
          </w:tcPr>
          <w:p w14:paraId="1C2415ED" w14:textId="77777777" w:rsidR="00961AB5" w:rsidRPr="00264E0A" w:rsidRDefault="00961AB5">
            <w:pPr>
              <w:rPr>
                <w:lang w:val="lt-LT"/>
              </w:rPr>
            </w:pPr>
          </w:p>
        </w:tc>
      </w:tr>
      <w:tr w:rsidR="00961AB5" w:rsidRPr="00264E0A" w14:paraId="6EA49F80" w14:textId="77777777">
        <w:tc>
          <w:tcPr>
            <w:tcW w:w="4320" w:type="dxa"/>
          </w:tcPr>
          <w:p w14:paraId="0B97C637" w14:textId="77777777" w:rsidR="00961AB5" w:rsidRPr="00264E0A" w:rsidRDefault="002836A0">
            <w:pPr>
              <w:rPr>
                <w:lang w:val="lt-LT"/>
              </w:rPr>
            </w:pPr>
            <w:r w:rsidRPr="00264E0A">
              <w:rPr>
                <w:lang w:val="lt-LT"/>
              </w:rPr>
              <w:t>Apytikris žalos dydis (Eur)</w:t>
            </w:r>
          </w:p>
        </w:tc>
        <w:tc>
          <w:tcPr>
            <w:tcW w:w="4320" w:type="dxa"/>
          </w:tcPr>
          <w:p w14:paraId="589BDE1B" w14:textId="77777777" w:rsidR="00961AB5" w:rsidRPr="00264E0A" w:rsidRDefault="00961AB5">
            <w:pPr>
              <w:rPr>
                <w:lang w:val="lt-LT"/>
              </w:rPr>
            </w:pPr>
          </w:p>
        </w:tc>
      </w:tr>
      <w:tr w:rsidR="00961AB5" w:rsidRPr="00264E0A" w14:paraId="58518B72" w14:textId="77777777">
        <w:tc>
          <w:tcPr>
            <w:tcW w:w="4320" w:type="dxa"/>
          </w:tcPr>
          <w:p w14:paraId="3C87EEB5" w14:textId="77777777" w:rsidR="00961AB5" w:rsidRPr="00264E0A" w:rsidRDefault="002836A0">
            <w:pPr>
              <w:rPr>
                <w:lang w:val="lt-LT"/>
              </w:rPr>
            </w:pPr>
            <w:r w:rsidRPr="00264E0A">
              <w:rPr>
                <w:lang w:val="lt-LT"/>
              </w:rPr>
              <w:t>Prašoma skirti suma (Eur)</w:t>
            </w:r>
          </w:p>
        </w:tc>
        <w:tc>
          <w:tcPr>
            <w:tcW w:w="4320" w:type="dxa"/>
          </w:tcPr>
          <w:p w14:paraId="45DD5D4F" w14:textId="77777777" w:rsidR="00961AB5" w:rsidRPr="00264E0A" w:rsidRDefault="00961AB5">
            <w:pPr>
              <w:rPr>
                <w:lang w:val="lt-LT"/>
              </w:rPr>
            </w:pPr>
          </w:p>
        </w:tc>
      </w:tr>
    </w:tbl>
    <w:p w14:paraId="40649CEF" w14:textId="77777777" w:rsidR="008E4DC0" w:rsidRDefault="008E4DC0" w:rsidP="008E4DC0">
      <w:pPr>
        <w:spacing w:line="240" w:lineRule="auto"/>
        <w:rPr>
          <w:lang w:val="lt-LT"/>
        </w:rPr>
      </w:pPr>
    </w:p>
    <w:p w14:paraId="672354B2" w14:textId="4FB07AD2" w:rsidR="008E4DC0" w:rsidRDefault="002836A0" w:rsidP="008E4DC0">
      <w:pPr>
        <w:spacing w:line="240" w:lineRule="auto"/>
        <w:rPr>
          <w:lang w:val="lt-LT"/>
        </w:rPr>
      </w:pPr>
      <w:r w:rsidRPr="00264E0A">
        <w:rPr>
          <w:lang w:val="lt-LT"/>
        </w:rPr>
        <w:t>Prašomos sumos pagrindimas (paaiškinimas, kuo remiantis apskaičiuota prašoma suma):</w:t>
      </w:r>
    </w:p>
    <w:p w14:paraId="6FB54BC1" w14:textId="65C58F9D" w:rsidR="00961AB5" w:rsidRPr="00264E0A" w:rsidRDefault="002836A0">
      <w:pPr>
        <w:rPr>
          <w:lang w:val="lt-LT"/>
        </w:rPr>
      </w:pPr>
      <w:r w:rsidRPr="00264E0A">
        <w:rPr>
          <w:lang w:val="lt-LT"/>
        </w:rPr>
        <w:t>____________________________________________________________________________________________________</w:t>
      </w:r>
      <w:r w:rsidR="00AE25D4">
        <w:rPr>
          <w:lang w:val="lt-LT"/>
        </w:rPr>
        <w:t>________________________________________________________________________________</w:t>
      </w:r>
    </w:p>
    <w:p w14:paraId="19281F8E" w14:textId="10432EAC" w:rsidR="00961AB5" w:rsidRPr="00264E0A" w:rsidRDefault="002836A0">
      <w:pPr>
        <w:rPr>
          <w:lang w:val="lt-LT"/>
        </w:rPr>
      </w:pPr>
      <w:r w:rsidRPr="00264E0A">
        <w:rPr>
          <w:lang w:val="lt-LT"/>
        </w:rPr>
        <w:lastRenderedPageBreak/>
        <w:t>____________________________________________________________________________________________________</w:t>
      </w:r>
      <w:r w:rsidR="00AE25D4">
        <w:rPr>
          <w:lang w:val="lt-LT"/>
        </w:rPr>
        <w:t>________________________________________________________________________________</w:t>
      </w:r>
    </w:p>
    <w:p w14:paraId="334F488E" w14:textId="1A72AE8A" w:rsidR="00961AB5" w:rsidRPr="00264E0A" w:rsidRDefault="002836A0">
      <w:pPr>
        <w:rPr>
          <w:lang w:val="lt-LT"/>
        </w:rPr>
      </w:pPr>
      <w:r w:rsidRPr="00264E0A">
        <w:rPr>
          <w:lang w:val="lt-LT"/>
        </w:rPr>
        <w:t>____________________________________________________________________________________________________</w:t>
      </w:r>
      <w:r w:rsidR="00AE25D4">
        <w:rPr>
          <w:lang w:val="lt-LT"/>
        </w:rPr>
        <w:t>________________________________________________________________________________</w:t>
      </w:r>
    </w:p>
    <w:p w14:paraId="039F2B62" w14:textId="5253BDFF" w:rsidR="00961AB5" w:rsidRDefault="002836A0">
      <w:pPr>
        <w:rPr>
          <w:lang w:val="lt-LT"/>
        </w:rPr>
      </w:pPr>
      <w:r w:rsidRPr="00264E0A">
        <w:rPr>
          <w:lang w:val="lt-LT"/>
        </w:rPr>
        <w:t>____________________________________________________________________________________________________</w:t>
      </w:r>
      <w:r w:rsidR="00AE25D4">
        <w:rPr>
          <w:lang w:val="lt-LT"/>
        </w:rPr>
        <w:t>________________________________________________________________________________</w:t>
      </w:r>
    </w:p>
    <w:p w14:paraId="0C500022" w14:textId="76E09F6D" w:rsidR="00961AB5" w:rsidRPr="00264E0A" w:rsidRDefault="00AE25D4">
      <w:pPr>
        <w:rPr>
          <w:lang w:val="lt-LT"/>
        </w:rPr>
      </w:pPr>
      <w:r w:rsidRPr="00264E0A">
        <w:rPr>
          <w:lang w:val="lt-LT"/>
        </w:rPr>
        <w:t>____________________________________________________________________________________________________</w:t>
      </w:r>
      <w:r>
        <w:rPr>
          <w:lang w:val="lt-LT"/>
        </w:rPr>
        <w:t>________________________________________________________________________________</w:t>
      </w:r>
    </w:p>
    <w:p w14:paraId="4FF4316B" w14:textId="22510D57" w:rsidR="00961AB5" w:rsidRPr="00264E0A" w:rsidRDefault="002836A0" w:rsidP="008E4DC0">
      <w:pPr>
        <w:jc w:val="center"/>
        <w:rPr>
          <w:lang w:val="lt-LT"/>
        </w:rPr>
      </w:pPr>
      <w:r w:rsidRPr="00264E0A">
        <w:rPr>
          <w:b/>
          <w:lang w:val="lt-LT"/>
        </w:rPr>
        <w:t>III. DUOMENYS APIE PAŽEISTO TURTO DRAUDIMĄ</w:t>
      </w:r>
    </w:p>
    <w:p w14:paraId="6618C0CB" w14:textId="77777777" w:rsidR="00961AB5" w:rsidRPr="00264E0A" w:rsidRDefault="002836A0">
      <w:pPr>
        <w:rPr>
          <w:lang w:val="lt-LT"/>
        </w:rPr>
      </w:pPr>
      <w:r w:rsidRPr="00264E0A">
        <w:rPr>
          <w:lang w:val="lt-LT"/>
        </w:rPr>
        <w:t>Ar turtas, dėl kurio prašoma skirti Rezervo lėšų, žalos atsiradimo metu buvo apdraustas?</w:t>
      </w:r>
    </w:p>
    <w:p w14:paraId="5EA90D4D" w14:textId="77777777" w:rsidR="00961AB5" w:rsidRPr="00264E0A" w:rsidRDefault="002836A0">
      <w:pPr>
        <w:rPr>
          <w:lang w:val="lt-LT"/>
        </w:rPr>
      </w:pPr>
      <w:r w:rsidRPr="00264E0A">
        <w:rPr>
          <w:lang w:val="lt-LT"/>
        </w:rPr>
        <w:t>☐  Ne (nurodyti priežastis): _______________________________________________________</w:t>
      </w:r>
    </w:p>
    <w:p w14:paraId="68E84862" w14:textId="3D721977" w:rsidR="00961AB5" w:rsidRPr="00264E0A" w:rsidRDefault="002836A0">
      <w:pPr>
        <w:rPr>
          <w:lang w:val="lt-LT"/>
        </w:rPr>
      </w:pPr>
      <w:r w:rsidRPr="00264E0A">
        <w:rPr>
          <w:lang w:val="lt-LT"/>
        </w:rPr>
        <w:t>☐  Taip (užpildyti žemiau pateiktą lentelę)</w:t>
      </w:r>
    </w:p>
    <w:tbl>
      <w:tblPr>
        <w:tblStyle w:val="Lentelstinklelis"/>
        <w:tblW w:w="0" w:type="auto"/>
        <w:tblLook w:val="04A0" w:firstRow="1" w:lastRow="0" w:firstColumn="1" w:lastColumn="0" w:noHBand="0" w:noVBand="1"/>
      </w:tblPr>
      <w:tblGrid>
        <w:gridCol w:w="4320"/>
        <w:gridCol w:w="4320"/>
      </w:tblGrid>
      <w:tr w:rsidR="00961AB5" w:rsidRPr="00264E0A" w14:paraId="2309343D" w14:textId="77777777">
        <w:tc>
          <w:tcPr>
            <w:tcW w:w="4320" w:type="dxa"/>
          </w:tcPr>
          <w:p w14:paraId="322DCC6A" w14:textId="77777777" w:rsidR="00961AB5" w:rsidRPr="00264E0A" w:rsidRDefault="002836A0">
            <w:pPr>
              <w:rPr>
                <w:lang w:val="lt-LT"/>
              </w:rPr>
            </w:pPr>
            <w:r w:rsidRPr="00264E0A">
              <w:rPr>
                <w:lang w:val="lt-LT"/>
              </w:rPr>
              <w:t>Draudimo bendrovės pavadinimas</w:t>
            </w:r>
          </w:p>
        </w:tc>
        <w:tc>
          <w:tcPr>
            <w:tcW w:w="4320" w:type="dxa"/>
          </w:tcPr>
          <w:p w14:paraId="2207DF2B" w14:textId="77777777" w:rsidR="00961AB5" w:rsidRPr="00264E0A" w:rsidRDefault="00961AB5">
            <w:pPr>
              <w:rPr>
                <w:lang w:val="lt-LT"/>
              </w:rPr>
            </w:pPr>
          </w:p>
        </w:tc>
      </w:tr>
      <w:tr w:rsidR="00961AB5" w:rsidRPr="00264E0A" w14:paraId="7B944CEF" w14:textId="77777777">
        <w:tc>
          <w:tcPr>
            <w:tcW w:w="4320" w:type="dxa"/>
          </w:tcPr>
          <w:p w14:paraId="3325C3CE" w14:textId="77777777" w:rsidR="00961AB5" w:rsidRPr="00264E0A" w:rsidRDefault="002836A0">
            <w:pPr>
              <w:rPr>
                <w:lang w:val="lt-LT"/>
              </w:rPr>
            </w:pPr>
            <w:r w:rsidRPr="00264E0A">
              <w:rPr>
                <w:lang w:val="lt-LT"/>
              </w:rPr>
              <w:t>Draudimo sutarties (poliso) numeris</w:t>
            </w:r>
          </w:p>
        </w:tc>
        <w:tc>
          <w:tcPr>
            <w:tcW w:w="4320" w:type="dxa"/>
          </w:tcPr>
          <w:p w14:paraId="4AD57FCA" w14:textId="77777777" w:rsidR="00961AB5" w:rsidRPr="00264E0A" w:rsidRDefault="00961AB5">
            <w:pPr>
              <w:rPr>
                <w:lang w:val="lt-LT"/>
              </w:rPr>
            </w:pPr>
          </w:p>
        </w:tc>
      </w:tr>
      <w:tr w:rsidR="00961AB5" w:rsidRPr="00264E0A" w14:paraId="2C6DBB95" w14:textId="77777777">
        <w:tc>
          <w:tcPr>
            <w:tcW w:w="4320" w:type="dxa"/>
          </w:tcPr>
          <w:p w14:paraId="035863E4" w14:textId="77777777" w:rsidR="00961AB5" w:rsidRPr="00264E0A" w:rsidRDefault="002836A0">
            <w:pPr>
              <w:rPr>
                <w:lang w:val="lt-LT"/>
              </w:rPr>
            </w:pPr>
            <w:r w:rsidRPr="00264E0A">
              <w:rPr>
                <w:lang w:val="lt-LT"/>
              </w:rPr>
              <w:t>Draudimo sutarties galiojimo terminas (nuo–iki)</w:t>
            </w:r>
          </w:p>
        </w:tc>
        <w:tc>
          <w:tcPr>
            <w:tcW w:w="4320" w:type="dxa"/>
          </w:tcPr>
          <w:p w14:paraId="70FCC711" w14:textId="77777777" w:rsidR="00961AB5" w:rsidRPr="00264E0A" w:rsidRDefault="00961AB5">
            <w:pPr>
              <w:rPr>
                <w:lang w:val="lt-LT"/>
              </w:rPr>
            </w:pPr>
          </w:p>
        </w:tc>
      </w:tr>
      <w:tr w:rsidR="00961AB5" w:rsidRPr="00264E0A" w14:paraId="4DF0FD45" w14:textId="77777777">
        <w:tc>
          <w:tcPr>
            <w:tcW w:w="4320" w:type="dxa"/>
          </w:tcPr>
          <w:p w14:paraId="08C205E5" w14:textId="77777777" w:rsidR="00961AB5" w:rsidRPr="00264E0A" w:rsidRDefault="002836A0">
            <w:pPr>
              <w:rPr>
                <w:lang w:val="lt-LT"/>
              </w:rPr>
            </w:pPr>
            <w:r w:rsidRPr="00264E0A">
              <w:rPr>
                <w:lang w:val="lt-LT"/>
              </w:rPr>
              <w:t>Draudimo objektas</w:t>
            </w:r>
          </w:p>
        </w:tc>
        <w:tc>
          <w:tcPr>
            <w:tcW w:w="4320" w:type="dxa"/>
          </w:tcPr>
          <w:p w14:paraId="1668CF9A" w14:textId="77777777" w:rsidR="00961AB5" w:rsidRPr="00264E0A" w:rsidRDefault="00961AB5">
            <w:pPr>
              <w:rPr>
                <w:lang w:val="lt-LT"/>
              </w:rPr>
            </w:pPr>
          </w:p>
        </w:tc>
      </w:tr>
      <w:tr w:rsidR="00961AB5" w:rsidRPr="00264E0A" w14:paraId="13DE676B" w14:textId="77777777">
        <w:tc>
          <w:tcPr>
            <w:tcW w:w="4320" w:type="dxa"/>
          </w:tcPr>
          <w:p w14:paraId="31310DFE" w14:textId="77777777" w:rsidR="00961AB5" w:rsidRPr="00264E0A" w:rsidRDefault="002836A0">
            <w:pPr>
              <w:rPr>
                <w:lang w:val="lt-LT"/>
              </w:rPr>
            </w:pPr>
            <w:r w:rsidRPr="00264E0A">
              <w:rPr>
                <w:lang w:val="lt-LT"/>
              </w:rPr>
              <w:t>Pranešimo draudikui apie žalą data</w:t>
            </w:r>
          </w:p>
        </w:tc>
        <w:tc>
          <w:tcPr>
            <w:tcW w:w="4320" w:type="dxa"/>
          </w:tcPr>
          <w:p w14:paraId="41F29F84" w14:textId="77777777" w:rsidR="00961AB5" w:rsidRPr="00264E0A" w:rsidRDefault="00961AB5">
            <w:pPr>
              <w:rPr>
                <w:lang w:val="lt-LT"/>
              </w:rPr>
            </w:pPr>
          </w:p>
        </w:tc>
      </w:tr>
      <w:tr w:rsidR="00961AB5" w:rsidRPr="00264E0A" w14:paraId="0303C2AA" w14:textId="77777777">
        <w:tc>
          <w:tcPr>
            <w:tcW w:w="4320" w:type="dxa"/>
          </w:tcPr>
          <w:p w14:paraId="56322CE4" w14:textId="77777777" w:rsidR="00961AB5" w:rsidRPr="00264E0A" w:rsidRDefault="002836A0">
            <w:pPr>
              <w:rPr>
                <w:lang w:val="lt-LT"/>
              </w:rPr>
            </w:pPr>
            <w:r w:rsidRPr="00264E0A">
              <w:rPr>
                <w:lang w:val="lt-LT"/>
              </w:rPr>
              <w:t>Draudiko sprendimo dėl išmokos data ir Nr. (jei yra)</w:t>
            </w:r>
          </w:p>
        </w:tc>
        <w:tc>
          <w:tcPr>
            <w:tcW w:w="4320" w:type="dxa"/>
          </w:tcPr>
          <w:p w14:paraId="5DF1096F" w14:textId="77777777" w:rsidR="00961AB5" w:rsidRPr="00264E0A" w:rsidRDefault="00961AB5">
            <w:pPr>
              <w:rPr>
                <w:lang w:val="lt-LT"/>
              </w:rPr>
            </w:pPr>
          </w:p>
        </w:tc>
      </w:tr>
      <w:tr w:rsidR="00961AB5" w:rsidRPr="00433DD1" w14:paraId="43BD2C7B" w14:textId="77777777">
        <w:tc>
          <w:tcPr>
            <w:tcW w:w="4320" w:type="dxa"/>
          </w:tcPr>
          <w:p w14:paraId="424FB758" w14:textId="77777777" w:rsidR="00961AB5" w:rsidRPr="00264E0A" w:rsidRDefault="002836A0">
            <w:pPr>
              <w:rPr>
                <w:lang w:val="lt-LT"/>
              </w:rPr>
            </w:pPr>
            <w:r w:rsidRPr="00264E0A">
              <w:rPr>
                <w:lang w:val="lt-LT"/>
              </w:rPr>
              <w:t>Gauta / numatoma gauti draudimo išmokos suma (Eur)</w:t>
            </w:r>
          </w:p>
        </w:tc>
        <w:tc>
          <w:tcPr>
            <w:tcW w:w="4320" w:type="dxa"/>
          </w:tcPr>
          <w:p w14:paraId="07397EAB" w14:textId="77777777" w:rsidR="00961AB5" w:rsidRPr="00264E0A" w:rsidRDefault="00961AB5">
            <w:pPr>
              <w:rPr>
                <w:lang w:val="lt-LT"/>
              </w:rPr>
            </w:pPr>
          </w:p>
        </w:tc>
      </w:tr>
      <w:tr w:rsidR="00961AB5" w:rsidRPr="00264E0A" w14:paraId="691836AF" w14:textId="77777777">
        <w:tc>
          <w:tcPr>
            <w:tcW w:w="4320" w:type="dxa"/>
          </w:tcPr>
          <w:p w14:paraId="4B6033AA" w14:textId="77777777" w:rsidR="00961AB5" w:rsidRPr="00264E0A" w:rsidRDefault="002836A0">
            <w:pPr>
              <w:rPr>
                <w:lang w:val="lt-LT"/>
              </w:rPr>
            </w:pPr>
            <w:r w:rsidRPr="00264E0A">
              <w:rPr>
                <w:lang w:val="lt-LT"/>
              </w:rPr>
              <w:t>Draudimo išmokos gavimo (numatoma) data</w:t>
            </w:r>
          </w:p>
        </w:tc>
        <w:tc>
          <w:tcPr>
            <w:tcW w:w="4320" w:type="dxa"/>
          </w:tcPr>
          <w:p w14:paraId="44AAD773" w14:textId="77777777" w:rsidR="00961AB5" w:rsidRPr="00264E0A" w:rsidRDefault="00961AB5">
            <w:pPr>
              <w:rPr>
                <w:lang w:val="lt-LT"/>
              </w:rPr>
            </w:pPr>
          </w:p>
        </w:tc>
      </w:tr>
    </w:tbl>
    <w:p w14:paraId="7E2565AE" w14:textId="77777777" w:rsidR="00A002F7" w:rsidRDefault="00A002F7">
      <w:pPr>
        <w:rPr>
          <w:b/>
          <w:lang w:val="lt-LT"/>
        </w:rPr>
      </w:pPr>
    </w:p>
    <w:p w14:paraId="4F00FF1C" w14:textId="674CDFA2" w:rsidR="00961AB5" w:rsidRPr="00264E0A" w:rsidRDefault="002836A0" w:rsidP="008E4DC0">
      <w:pPr>
        <w:jc w:val="center"/>
        <w:rPr>
          <w:lang w:val="lt-LT"/>
        </w:rPr>
      </w:pPr>
      <w:r w:rsidRPr="00264E0A">
        <w:rPr>
          <w:b/>
          <w:lang w:val="lt-LT"/>
        </w:rPr>
        <w:t>IV. INFORMACIJA APIE KITAS GAUTAS AR LAUKIAMAS IŠMOKAS</w:t>
      </w:r>
    </w:p>
    <w:p w14:paraId="7447B6A7" w14:textId="01078271" w:rsidR="00961AB5" w:rsidRPr="00264E0A" w:rsidRDefault="002836A0" w:rsidP="00433DD1">
      <w:pPr>
        <w:spacing w:line="240" w:lineRule="auto"/>
        <w:jc w:val="both"/>
        <w:rPr>
          <w:lang w:val="lt-LT"/>
        </w:rPr>
      </w:pPr>
      <w:r w:rsidRPr="00264E0A">
        <w:rPr>
          <w:lang w:val="lt-LT"/>
        </w:rPr>
        <w:t>Ar pareiškėjas yra gavęs / numato gauti kitas išmokas, kompensacijas ar paramą už tą pačią žalą iš valstybės biudžeto, kitų savivaldybės programų,</w:t>
      </w:r>
      <w:r w:rsidR="00183C4D">
        <w:rPr>
          <w:lang w:val="lt-LT"/>
        </w:rPr>
        <w:t xml:space="preserve"> pagal </w:t>
      </w:r>
      <w:r w:rsidR="00183C4D" w:rsidRPr="003C5772">
        <w:rPr>
          <w:lang w:val="lt-LT"/>
        </w:rPr>
        <w:t>Piniginės socialinės paramos teikimo nepasiturintiems Skuodo rajono savivaldybės gyventojams tvarkos aprašą</w:t>
      </w:r>
      <w:r w:rsidR="00183C4D">
        <w:rPr>
          <w:lang w:val="lt-LT"/>
        </w:rPr>
        <w:t>,</w:t>
      </w:r>
      <w:r w:rsidRPr="00264E0A">
        <w:rPr>
          <w:lang w:val="lt-LT"/>
        </w:rPr>
        <w:t xml:space="preserve"> Europos Sąjungos paramos lėšų, labdaros ar kitų šaltinių?</w:t>
      </w:r>
    </w:p>
    <w:p w14:paraId="7E370A91" w14:textId="77777777" w:rsidR="00961AB5" w:rsidRPr="00264E0A" w:rsidRDefault="002836A0">
      <w:pPr>
        <w:rPr>
          <w:lang w:val="lt-LT"/>
        </w:rPr>
      </w:pPr>
      <w:r w:rsidRPr="00264E0A">
        <w:rPr>
          <w:lang w:val="lt-LT"/>
        </w:rPr>
        <w:t>☐  Ne</w:t>
      </w:r>
    </w:p>
    <w:p w14:paraId="209D5E14" w14:textId="1E30F675" w:rsidR="00961AB5" w:rsidRPr="00264E0A" w:rsidRDefault="002836A0">
      <w:pPr>
        <w:rPr>
          <w:lang w:val="lt-LT"/>
        </w:rPr>
      </w:pPr>
      <w:r w:rsidRPr="00264E0A">
        <w:rPr>
          <w:lang w:val="lt-LT"/>
        </w:rPr>
        <w:t>☐  Taip (nurodyti šaltinį, sumą ir gavimo datą): _______________________________</w:t>
      </w:r>
      <w:r w:rsidR="00AA208C">
        <w:rPr>
          <w:lang w:val="lt-LT"/>
        </w:rPr>
        <w:t>___</w:t>
      </w:r>
      <w:r w:rsidRPr="00264E0A">
        <w:rPr>
          <w:lang w:val="lt-LT"/>
        </w:rPr>
        <w:t>_____</w:t>
      </w:r>
      <w:r w:rsidR="00AE25D4">
        <w:rPr>
          <w:lang w:val="lt-LT"/>
        </w:rPr>
        <w:t>____________</w:t>
      </w:r>
    </w:p>
    <w:p w14:paraId="264E4122" w14:textId="2AF852EB" w:rsidR="00961AB5" w:rsidRPr="00264E0A" w:rsidRDefault="002836A0">
      <w:pPr>
        <w:rPr>
          <w:lang w:val="lt-LT"/>
        </w:rPr>
      </w:pPr>
      <w:r w:rsidRPr="00264E0A">
        <w:rPr>
          <w:lang w:val="lt-LT"/>
        </w:rPr>
        <w:t>___________________________________________________________________________________________________</w:t>
      </w:r>
      <w:r w:rsidR="00183C4D">
        <w:rPr>
          <w:lang w:val="lt-LT"/>
        </w:rPr>
        <w:t>________________________________________________________</w:t>
      </w:r>
      <w:r w:rsidRPr="00264E0A">
        <w:rPr>
          <w:lang w:val="lt-LT"/>
        </w:rPr>
        <w:t>_</w:t>
      </w:r>
      <w:r w:rsidR="00AE25D4">
        <w:rPr>
          <w:lang w:val="lt-LT"/>
        </w:rPr>
        <w:t>________________________</w:t>
      </w:r>
    </w:p>
    <w:p w14:paraId="6E33332D" w14:textId="1B8F652E" w:rsidR="00961AB5" w:rsidRPr="00264E0A" w:rsidRDefault="002836A0" w:rsidP="008E4DC0">
      <w:pPr>
        <w:jc w:val="center"/>
        <w:rPr>
          <w:lang w:val="lt-LT"/>
        </w:rPr>
      </w:pPr>
      <w:r w:rsidRPr="00264E0A">
        <w:rPr>
          <w:b/>
          <w:lang w:val="lt-LT"/>
        </w:rPr>
        <w:t>V. PRIDEDAMI DOKUMENTAI (pažymėti pridedamus)</w:t>
      </w:r>
    </w:p>
    <w:p w14:paraId="3D3F2F99" w14:textId="54C9A766" w:rsidR="00961AB5" w:rsidRPr="00A432E1" w:rsidRDefault="002836A0" w:rsidP="00786B9D">
      <w:pPr>
        <w:jc w:val="both"/>
        <w:rPr>
          <w:color w:val="EE0000"/>
          <w:lang w:val="lt-LT"/>
        </w:rPr>
      </w:pPr>
      <w:r w:rsidRPr="00264E0A">
        <w:rPr>
          <w:lang w:val="lt-LT"/>
        </w:rPr>
        <w:t xml:space="preserve">☐  </w:t>
      </w:r>
      <w:r w:rsidRPr="00300AA7">
        <w:rPr>
          <w:lang w:val="lt-LT"/>
        </w:rPr>
        <w:t>Nuosavybės ar kitos valdymo teisės į turtą patvirtinantys dokumentai</w:t>
      </w:r>
    </w:p>
    <w:p w14:paraId="3C11C9F0" w14:textId="77777777" w:rsidR="00961AB5" w:rsidRPr="00264E0A" w:rsidRDefault="002836A0" w:rsidP="00786B9D">
      <w:pPr>
        <w:jc w:val="both"/>
        <w:rPr>
          <w:lang w:val="lt-LT"/>
        </w:rPr>
      </w:pPr>
      <w:r w:rsidRPr="00264E0A">
        <w:rPr>
          <w:lang w:val="lt-LT"/>
        </w:rPr>
        <w:t>☐  Kompetentingos tarnybos pažyma (PAGD, Lietuvos hidrometeorologijos tarnybos ar kt.)</w:t>
      </w:r>
    </w:p>
    <w:p w14:paraId="117CCF5C" w14:textId="5352592F" w:rsidR="00961AB5" w:rsidRPr="00264E0A" w:rsidRDefault="002836A0" w:rsidP="00433DD1">
      <w:pPr>
        <w:spacing w:line="240" w:lineRule="auto"/>
        <w:jc w:val="both"/>
        <w:rPr>
          <w:lang w:val="lt-LT"/>
        </w:rPr>
      </w:pPr>
      <w:r w:rsidRPr="00264E0A">
        <w:rPr>
          <w:lang w:val="lt-LT"/>
        </w:rPr>
        <w:lastRenderedPageBreak/>
        <w:t xml:space="preserve">☐  Žalos dydį pagrindžiantys dokumentai (sąskaitos faktūros, mokėjimo dokumentai, sąmatos) – kai prašoma suma iki </w:t>
      </w:r>
      <w:r w:rsidR="00E6077F">
        <w:rPr>
          <w:lang w:val="lt-LT"/>
        </w:rPr>
        <w:t>25 bazinių socialinių išmokų dydžių (imtinai)</w:t>
      </w:r>
    </w:p>
    <w:p w14:paraId="7C2BC7B9" w14:textId="35D3B7C1" w:rsidR="00961AB5" w:rsidRPr="00264E0A" w:rsidRDefault="002836A0" w:rsidP="00433DD1">
      <w:pPr>
        <w:spacing w:line="240" w:lineRule="auto"/>
        <w:jc w:val="both"/>
        <w:rPr>
          <w:lang w:val="lt-LT"/>
        </w:rPr>
      </w:pPr>
      <w:r w:rsidRPr="00264E0A">
        <w:rPr>
          <w:lang w:val="lt-LT"/>
        </w:rPr>
        <w:t xml:space="preserve">☐  </w:t>
      </w:r>
      <w:r w:rsidR="00E6077F">
        <w:rPr>
          <w:lang w:val="lt-LT"/>
        </w:rPr>
        <w:t>N</w:t>
      </w:r>
      <w:r w:rsidR="00E6077F" w:rsidRPr="003C5772">
        <w:rPr>
          <w:lang w:val="lt-LT"/>
        </w:rPr>
        <w:t>epriklausomo turto vertintojo, žalų eksperto ar kito kompetentingo specialisto išvada apie patirtos žalos dydį, jeigu žalos dydžio negalima objektyviai nustatyti pagal kitus pateiktus dokumentus</w:t>
      </w:r>
      <w:r w:rsidRPr="00264E0A">
        <w:rPr>
          <w:lang w:val="lt-LT"/>
        </w:rPr>
        <w:t xml:space="preserve"> – kai prašoma suma viršija </w:t>
      </w:r>
      <w:r w:rsidR="00E6077F">
        <w:rPr>
          <w:lang w:val="lt-LT"/>
        </w:rPr>
        <w:t>25 bazinių socialinių išmokų dydžius</w:t>
      </w:r>
    </w:p>
    <w:p w14:paraId="3699F31A" w14:textId="4594C087" w:rsidR="00961AB5" w:rsidRPr="00264E0A" w:rsidRDefault="002836A0" w:rsidP="00786B9D">
      <w:pPr>
        <w:jc w:val="both"/>
        <w:rPr>
          <w:lang w:val="lt-LT"/>
        </w:rPr>
      </w:pPr>
      <w:r w:rsidRPr="00264E0A">
        <w:rPr>
          <w:lang w:val="lt-LT"/>
        </w:rPr>
        <w:t xml:space="preserve">☐  </w:t>
      </w:r>
      <w:r w:rsidR="00185575">
        <w:rPr>
          <w:lang w:val="lt-LT"/>
        </w:rPr>
        <w:t>F</w:t>
      </w:r>
      <w:r w:rsidRPr="00264E0A">
        <w:rPr>
          <w:lang w:val="lt-LT"/>
        </w:rPr>
        <w:t>akt</w:t>
      </w:r>
      <w:r w:rsidR="00185575">
        <w:rPr>
          <w:lang w:val="lt-LT"/>
        </w:rPr>
        <w:t>inių aplinkybių</w:t>
      </w:r>
      <w:r w:rsidRPr="00264E0A">
        <w:rPr>
          <w:lang w:val="lt-LT"/>
        </w:rPr>
        <w:t xml:space="preserve"> patikrinimo aktas</w:t>
      </w:r>
    </w:p>
    <w:p w14:paraId="4B0FFFB1" w14:textId="77777777" w:rsidR="00961AB5" w:rsidRPr="00264E0A" w:rsidRDefault="002836A0" w:rsidP="00786B9D">
      <w:pPr>
        <w:jc w:val="both"/>
        <w:rPr>
          <w:lang w:val="lt-LT"/>
        </w:rPr>
      </w:pPr>
      <w:r w:rsidRPr="00264E0A">
        <w:rPr>
          <w:lang w:val="lt-LT"/>
        </w:rPr>
        <w:t>☐  Įvykio vietos nuotraukos</w:t>
      </w:r>
    </w:p>
    <w:p w14:paraId="20354134" w14:textId="4260F5D0" w:rsidR="00034A7A" w:rsidRDefault="00034A7A" w:rsidP="00433DD1">
      <w:pPr>
        <w:spacing w:line="240" w:lineRule="auto"/>
        <w:jc w:val="both"/>
        <w:rPr>
          <w:lang w:val="lt-LT"/>
        </w:rPr>
      </w:pPr>
      <w:r w:rsidRPr="00264E0A">
        <w:rPr>
          <w:rFonts w:ascii="Segoe UI Symbol" w:hAnsi="Segoe UI Symbol" w:cs="Segoe UI Symbol"/>
          <w:lang w:val="lt-LT"/>
        </w:rPr>
        <w:t>☐</w:t>
      </w:r>
      <w:r w:rsidRPr="00264E0A">
        <w:rPr>
          <w:lang w:val="lt-LT"/>
        </w:rPr>
        <w:t xml:space="preserve">  </w:t>
      </w:r>
      <w:r>
        <w:rPr>
          <w:lang w:val="lt-LT"/>
        </w:rPr>
        <w:t>D</w:t>
      </w:r>
      <w:r w:rsidRPr="003C5772">
        <w:rPr>
          <w:lang w:val="lt-LT"/>
        </w:rPr>
        <w:t>eklaruotos gyvenamosios vietos duomenys, jeigu Savivaldybės administracija jų negali gauti iš valstybės registrų ar informacinių sistemų</w:t>
      </w:r>
    </w:p>
    <w:p w14:paraId="4F4FFAD0" w14:textId="1852167C" w:rsidR="00961AB5" w:rsidRPr="00264E0A" w:rsidRDefault="002836A0" w:rsidP="00786B9D">
      <w:pPr>
        <w:jc w:val="both"/>
        <w:rPr>
          <w:lang w:val="lt-LT"/>
        </w:rPr>
      </w:pPr>
      <w:r w:rsidRPr="00264E0A">
        <w:rPr>
          <w:lang w:val="lt-LT"/>
        </w:rPr>
        <w:t>☐  Draudimo sutarties (poliso) kopija (jei turtas buvo apdraustas)</w:t>
      </w:r>
    </w:p>
    <w:p w14:paraId="4A55D12F" w14:textId="77777777" w:rsidR="00961AB5" w:rsidRPr="00264E0A" w:rsidRDefault="002836A0" w:rsidP="00786B9D">
      <w:pPr>
        <w:jc w:val="both"/>
        <w:rPr>
          <w:lang w:val="lt-LT"/>
        </w:rPr>
      </w:pPr>
      <w:r w:rsidRPr="00264E0A">
        <w:rPr>
          <w:lang w:val="lt-LT"/>
        </w:rPr>
        <w:t>☐  Draudiko sprendimo dėl išmokos kopija arba draudiko pažyma</w:t>
      </w:r>
    </w:p>
    <w:p w14:paraId="12DD4704" w14:textId="25D3A8E8" w:rsidR="00185575" w:rsidRPr="00185575" w:rsidRDefault="00185575" w:rsidP="00433DD1">
      <w:pPr>
        <w:spacing w:line="240" w:lineRule="auto"/>
        <w:jc w:val="both"/>
        <w:rPr>
          <w:lang w:val="lt-LT"/>
        </w:rPr>
      </w:pPr>
      <w:r w:rsidRPr="00264E0A">
        <w:rPr>
          <w:lang w:val="lt-LT"/>
        </w:rPr>
        <w:t xml:space="preserve">☐  </w:t>
      </w:r>
      <w:r>
        <w:rPr>
          <w:lang w:val="lt-LT"/>
        </w:rPr>
        <w:t>Dokumentai, patvirtinantys atitiktį prioritetiniam kriterijui</w:t>
      </w:r>
      <w:r w:rsidR="0042257F">
        <w:rPr>
          <w:lang w:val="lt-LT"/>
        </w:rPr>
        <w:t xml:space="preserve"> –</w:t>
      </w:r>
      <w:r>
        <w:rPr>
          <w:lang w:val="lt-LT"/>
        </w:rPr>
        <w:t xml:space="preserve"> socialiai pažeidžiami asmenys</w:t>
      </w:r>
      <w:r w:rsidR="0042257F">
        <w:rPr>
          <w:lang w:val="lt-LT"/>
        </w:rPr>
        <w:t xml:space="preserve"> (</w:t>
      </w:r>
      <w:r w:rsidRPr="00442C51">
        <w:rPr>
          <w:lang w:val="lt-LT"/>
        </w:rPr>
        <w:t>Lietuvos Respublikos piniginės socialinės paramos nepasiturintiems gyventojams įstatymo nustatyta tvarka socialinę pašalpą gaunantys asmenys; asmenys, kuriems nustatytas neįgalumo, darbingumo ar specialiųjų poreikių lygis; vieniši senyvo amžiaus asmenys; daugiavaikės šeimos, kaip apibrėžta Lietuvos Respublikos išmokų vaikams įstatyme; šeimos, patiriančios socialinę riziką, kaip apibrėžta Lietuvos Respublikos socialinių paslaugų įstatyme</w:t>
      </w:r>
      <w:r w:rsidR="0042257F">
        <w:rPr>
          <w:lang w:val="lt-LT"/>
        </w:rPr>
        <w:t xml:space="preserve">), </w:t>
      </w:r>
      <w:r w:rsidR="0042257F" w:rsidRPr="003C5772">
        <w:rPr>
          <w:lang w:val="lt-LT"/>
        </w:rPr>
        <w:t>jeigu Savivaldybės administracija jų negali gauti iš valstybės registrų ar informacinių sistemų</w:t>
      </w:r>
      <w:r w:rsidR="00832225">
        <w:rPr>
          <w:lang w:val="lt-LT"/>
        </w:rPr>
        <w:t>.</w:t>
      </w:r>
    </w:p>
    <w:p w14:paraId="33A59EDC" w14:textId="097CF579" w:rsidR="00185575" w:rsidRPr="0042257F" w:rsidRDefault="00185575" w:rsidP="00433DD1">
      <w:pPr>
        <w:spacing w:line="240" w:lineRule="auto"/>
        <w:jc w:val="both"/>
        <w:rPr>
          <w:lang w:val="lt-LT"/>
        </w:rPr>
      </w:pPr>
      <w:r w:rsidRPr="00264E0A">
        <w:rPr>
          <w:lang w:val="lt-LT"/>
        </w:rPr>
        <w:t xml:space="preserve">☐  </w:t>
      </w:r>
      <w:r w:rsidR="0042257F">
        <w:rPr>
          <w:lang w:val="lt-LT"/>
        </w:rPr>
        <w:t xml:space="preserve">Dokumentai, patvirtinantys atitiktį prioritetiniam kriterijui – </w:t>
      </w:r>
      <w:r w:rsidR="0042257F" w:rsidRPr="00442C51">
        <w:rPr>
          <w:lang w:val="lt-LT"/>
        </w:rPr>
        <w:t>pagrindinių pajamų šaltiniu esantis turtas</w:t>
      </w:r>
      <w:r w:rsidR="0042257F">
        <w:rPr>
          <w:lang w:val="lt-LT"/>
        </w:rPr>
        <w:t xml:space="preserve"> (</w:t>
      </w:r>
      <w:r w:rsidR="0042257F" w:rsidRPr="00442C51">
        <w:rPr>
          <w:lang w:val="lt-LT"/>
        </w:rPr>
        <w:t>pareiškėjui nuosavybės teise priklausantis ilgalaikis materialusis turtas (žemės ūkio naudmenos, gyvuliai, gamybinės ar ūkinės paskirties pastatai, technologinė įranga ir kiti gamybos priemonės objektai), iš kurio vykdomos veiklos pareiškėjas per paskutinius 12 mėnesių iki įvykio gavo ne mažiau kaip 50 procentų visų savo pajamų</w:t>
      </w:r>
      <w:r w:rsidR="00442C51">
        <w:rPr>
          <w:lang w:val="lt-LT"/>
        </w:rPr>
        <w:t>;</w:t>
      </w:r>
      <w:r w:rsidR="0042257F" w:rsidRPr="00442C51">
        <w:rPr>
          <w:lang w:val="lt-LT"/>
        </w:rPr>
        <w:t xml:space="preserve"> šis požymis pagrindžiamas Valstybinės mokesčių inspekcijos ar Valstybinio socialinio draudimo fondo valdybos pažyma ir (arba) kitais objektyviais dokumentais</w:t>
      </w:r>
      <w:r w:rsidR="003707F9">
        <w:rPr>
          <w:lang w:val="lt-LT"/>
        </w:rPr>
        <w:t>)</w:t>
      </w:r>
      <w:r w:rsidR="0042257F" w:rsidRPr="00442C51">
        <w:rPr>
          <w:lang w:val="lt-LT"/>
        </w:rPr>
        <w:t>.</w:t>
      </w:r>
    </w:p>
    <w:p w14:paraId="5946C6D3" w14:textId="3A1ADD39" w:rsidR="00961AB5" w:rsidRPr="00264E0A" w:rsidRDefault="002836A0" w:rsidP="00786B9D">
      <w:pPr>
        <w:jc w:val="both"/>
        <w:rPr>
          <w:lang w:val="lt-LT"/>
        </w:rPr>
      </w:pPr>
      <w:r w:rsidRPr="00264E0A">
        <w:rPr>
          <w:lang w:val="lt-LT"/>
        </w:rPr>
        <w:t>☐  Įgaliojimas atstovauti (jei prašymą teikia atstovas)</w:t>
      </w:r>
    </w:p>
    <w:p w14:paraId="6CB82756" w14:textId="666F718D" w:rsidR="00786B9D" w:rsidRPr="00264E0A" w:rsidRDefault="002836A0" w:rsidP="00AE25D4">
      <w:pPr>
        <w:jc w:val="both"/>
        <w:rPr>
          <w:lang w:val="lt-LT"/>
        </w:rPr>
      </w:pPr>
      <w:r w:rsidRPr="00264E0A">
        <w:rPr>
          <w:lang w:val="lt-LT"/>
        </w:rPr>
        <w:t>☐  Kiti dokumentai: _________________________________________________</w:t>
      </w:r>
      <w:r w:rsidR="008E4DC0">
        <w:rPr>
          <w:lang w:val="lt-LT"/>
        </w:rPr>
        <w:t>______________</w:t>
      </w:r>
      <w:r w:rsidRPr="00264E0A">
        <w:rPr>
          <w:lang w:val="lt-LT"/>
        </w:rPr>
        <w:t>__________</w:t>
      </w:r>
    </w:p>
    <w:p w14:paraId="53DD3BCB" w14:textId="77777777" w:rsidR="00B33B45" w:rsidRDefault="00B33B45" w:rsidP="008E4DC0">
      <w:pPr>
        <w:rPr>
          <w:b/>
          <w:lang w:val="lt-LT"/>
        </w:rPr>
      </w:pPr>
    </w:p>
    <w:p w14:paraId="4EDE5220" w14:textId="78536C80" w:rsidR="00961AB5" w:rsidRPr="00264E0A" w:rsidRDefault="002836A0" w:rsidP="008E4DC0">
      <w:pPr>
        <w:jc w:val="center"/>
        <w:rPr>
          <w:lang w:val="lt-LT"/>
        </w:rPr>
      </w:pPr>
      <w:r w:rsidRPr="00264E0A">
        <w:rPr>
          <w:b/>
          <w:lang w:val="lt-LT"/>
        </w:rPr>
        <w:t>VI. PAREIŠKĖJO SĄŽININGUMO DEKLARACIJA</w:t>
      </w:r>
    </w:p>
    <w:p w14:paraId="4201748F" w14:textId="77777777" w:rsidR="00961AB5" w:rsidRPr="00264E0A" w:rsidRDefault="002836A0">
      <w:pPr>
        <w:ind w:firstLine="709"/>
        <w:jc w:val="both"/>
        <w:rPr>
          <w:lang w:val="lt-LT"/>
        </w:rPr>
      </w:pPr>
      <w:r w:rsidRPr="00264E0A">
        <w:rPr>
          <w:lang w:val="lt-LT"/>
        </w:rPr>
        <w:t>Aš, žemiau pasirašęs (-iusi) pareiškėjas (-a) / pareiškėjo atstovas (-ė), patvirtinu, kad:</w:t>
      </w:r>
    </w:p>
    <w:p w14:paraId="4CE1711C" w14:textId="77777777" w:rsidR="00961AB5" w:rsidRPr="00264E0A" w:rsidRDefault="002836A0" w:rsidP="00433DD1">
      <w:pPr>
        <w:spacing w:line="240" w:lineRule="auto"/>
        <w:ind w:firstLine="709"/>
        <w:jc w:val="both"/>
        <w:rPr>
          <w:lang w:val="lt-LT"/>
        </w:rPr>
      </w:pPr>
      <w:r w:rsidRPr="00264E0A">
        <w:rPr>
          <w:lang w:val="lt-LT"/>
        </w:rPr>
        <w:t>1. Šiame prašyme ir kartu su juo pateiktuose dokumentuose nurodyta informacija yra teisinga, išsami ir nesuklastota.</w:t>
      </w:r>
    </w:p>
    <w:p w14:paraId="7FBD0CDE" w14:textId="77777777" w:rsidR="00961AB5" w:rsidRPr="00264E0A" w:rsidRDefault="002836A0" w:rsidP="00433DD1">
      <w:pPr>
        <w:spacing w:line="240" w:lineRule="auto"/>
        <w:ind w:firstLine="709"/>
        <w:jc w:val="both"/>
        <w:rPr>
          <w:lang w:val="lt-LT"/>
        </w:rPr>
      </w:pPr>
      <w:r w:rsidRPr="00264E0A">
        <w:rPr>
          <w:lang w:val="lt-LT"/>
        </w:rPr>
        <w:t>2. Suprantu, kad už žinomai melagingų ar neišsamių duomenų pateikimą siekiant gauti Skuodo rajono savivaldybės mero rezervo (toliau – Rezervas) lėšas atsakau Lietuvos Respublikos teisės aktų nustatyta tvarka, įskaitant pareigą grąžinti neteisėtai gautas lėšas su įstatymų nustatytomis palūkanomis.</w:t>
      </w:r>
    </w:p>
    <w:p w14:paraId="12A3AEB7" w14:textId="77777777" w:rsidR="00961AB5" w:rsidRPr="00264E0A" w:rsidRDefault="002836A0" w:rsidP="00433DD1">
      <w:pPr>
        <w:spacing w:line="240" w:lineRule="auto"/>
        <w:ind w:firstLine="709"/>
        <w:jc w:val="both"/>
        <w:rPr>
          <w:lang w:val="lt-LT"/>
        </w:rPr>
      </w:pPr>
      <w:r w:rsidRPr="00264E0A">
        <w:rPr>
          <w:lang w:val="lt-LT"/>
        </w:rPr>
        <w:t>3. Nesu gavęs (-usi) ir, mano žiniomis, negausiu kitų išmokų, kompensacijų ar paramos už tą pačią žalą iš kitų finansavimo šaltinių (valstybės biudžeto, kitų savivaldybės programų, Europos Sąjungos paramos lėšų, draudimo bendrovės ar kitų asmenų), išskyrus tas, kurios nurodytos šio prašymo III ir IV dalyse.</w:t>
      </w:r>
    </w:p>
    <w:p w14:paraId="2C7264F2" w14:textId="551A5CDE" w:rsidR="00961AB5" w:rsidRPr="00264E0A" w:rsidRDefault="002836A0" w:rsidP="00433DD1">
      <w:pPr>
        <w:spacing w:line="240" w:lineRule="auto"/>
        <w:ind w:firstLine="709"/>
        <w:jc w:val="both"/>
        <w:rPr>
          <w:lang w:val="lt-LT"/>
        </w:rPr>
      </w:pPr>
      <w:r w:rsidRPr="00264E0A">
        <w:rPr>
          <w:lang w:val="lt-LT"/>
        </w:rPr>
        <w:lastRenderedPageBreak/>
        <w:t xml:space="preserve">4. Įsipareigoju per 10 (dešimt) darbo dienų nuo aplinkybės atsiradimo raštu informuoti Skuodo rajono savivaldybės </w:t>
      </w:r>
      <w:r w:rsidR="00786B9D">
        <w:rPr>
          <w:lang w:val="lt-LT"/>
        </w:rPr>
        <w:t>merą</w:t>
      </w:r>
      <w:r w:rsidRPr="00264E0A">
        <w:rPr>
          <w:lang w:val="lt-LT"/>
        </w:rPr>
        <w:t xml:space="preserve"> apie bet kokias aplinkybes, atsiradusias po šio prašymo pateikimo, kurios turi įtakos žalos kompensavimui (gautą draudimo išmoką, kitą paramą, žalos atlyginimą iš trečiųjų asmenų, draudiko sprendimo pakeitimą ir pan.).</w:t>
      </w:r>
    </w:p>
    <w:p w14:paraId="3B974FD0" w14:textId="77777777" w:rsidR="00961AB5" w:rsidRPr="00264E0A" w:rsidRDefault="002836A0" w:rsidP="00433DD1">
      <w:pPr>
        <w:spacing w:line="240" w:lineRule="auto"/>
        <w:ind w:firstLine="709"/>
        <w:jc w:val="both"/>
        <w:rPr>
          <w:lang w:val="lt-LT"/>
        </w:rPr>
      </w:pPr>
      <w:r w:rsidRPr="00264E0A">
        <w:rPr>
          <w:lang w:val="lt-LT"/>
        </w:rPr>
        <w:t>5. Įsipareigoju per 30 (trisdešimt) kalendorinių dienų grąžinti į Skuodo rajono savivaldybės biudžetą permokėtą sumą, jeigu po mero potvarkio dėl Rezervo lėšų skyrimo priėmimo bendra gautų išmokų suma (Rezervo lėšos + draudimo išmoka + kita kompensacija) viršys faktinę patirtos žalos sumą.</w:t>
      </w:r>
    </w:p>
    <w:p w14:paraId="36DDA55F" w14:textId="77777777" w:rsidR="00961AB5" w:rsidRPr="00264E0A" w:rsidRDefault="002836A0" w:rsidP="00433DD1">
      <w:pPr>
        <w:spacing w:line="240" w:lineRule="auto"/>
        <w:ind w:firstLine="709"/>
        <w:jc w:val="both"/>
        <w:rPr>
          <w:lang w:val="lt-LT"/>
        </w:rPr>
      </w:pPr>
      <w:r w:rsidRPr="00264E0A">
        <w:rPr>
          <w:lang w:val="lt-LT"/>
        </w:rPr>
        <w:t>6. Esu informuotas (-a), kad mano pateikta informacija ir su prašymu susiję dokumentai bus svarstomi Skuodo rajono savivaldybės mero rezervo lėšų skyrimo komisijos posėdyje, o sprendimą dėl lėšų skyrimo priima Skuodo rajono savivaldybės meras potvarkiu.</w:t>
      </w:r>
    </w:p>
    <w:p w14:paraId="701DF9F0" w14:textId="77777777" w:rsidR="00961AB5" w:rsidRDefault="002836A0" w:rsidP="00433DD1">
      <w:pPr>
        <w:spacing w:line="240" w:lineRule="auto"/>
        <w:ind w:firstLine="709"/>
        <w:jc w:val="both"/>
        <w:rPr>
          <w:lang w:val="lt-LT"/>
        </w:rPr>
      </w:pPr>
      <w:r w:rsidRPr="00264E0A">
        <w:rPr>
          <w:lang w:val="lt-LT"/>
        </w:rPr>
        <w:t>7. Esu informuotas (-a), kad nuasmeninta informacija apie priimtą sprendimą skirti Rezervo lėšų (prašymo gavimo data, žalos pobūdis, skirta suma, sprendimo motyvai) skelbiama Skuodo rajono savivaldybės interneto svetainės skiltyje „Mero rezervas" vadovaujantis Vietos savivaldos įstatyme įtvirtintu veiklos viešumo principu.</w:t>
      </w:r>
    </w:p>
    <w:p w14:paraId="182C7FD6" w14:textId="32D1ABEF" w:rsidR="00AE25D4" w:rsidRPr="00264E0A" w:rsidRDefault="00AE25D4" w:rsidP="00433DD1">
      <w:pPr>
        <w:spacing w:line="240" w:lineRule="auto"/>
        <w:ind w:firstLine="709"/>
        <w:jc w:val="both"/>
        <w:rPr>
          <w:lang w:val="lt-LT"/>
        </w:rPr>
      </w:pPr>
      <w:r>
        <w:rPr>
          <w:lang w:val="lt-LT"/>
        </w:rPr>
        <w:t>8</w:t>
      </w:r>
      <w:r w:rsidRPr="00264E0A">
        <w:rPr>
          <w:lang w:val="lt-LT"/>
        </w:rPr>
        <w:t xml:space="preserve">. Esu informuotas (-a), kad </w:t>
      </w:r>
      <w:r>
        <w:rPr>
          <w:lang w:val="lt-LT"/>
        </w:rPr>
        <w:t>mero potvarkis gali būti skundžiam</w:t>
      </w:r>
      <w:r w:rsidR="00660588">
        <w:rPr>
          <w:lang w:val="lt-LT"/>
        </w:rPr>
        <w:t>as</w:t>
      </w:r>
      <w:r>
        <w:rPr>
          <w:lang w:val="lt-LT"/>
        </w:rPr>
        <w:t xml:space="preserve">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šių teisės aktų paskelbimo arba įteikimo suinteresuotam asmeniui dienos.</w:t>
      </w:r>
    </w:p>
    <w:p w14:paraId="490A5084" w14:textId="77777777" w:rsidR="00961AB5" w:rsidRPr="00264E0A" w:rsidRDefault="00961AB5">
      <w:pPr>
        <w:rPr>
          <w:lang w:val="lt-LT"/>
        </w:rPr>
      </w:pPr>
    </w:p>
    <w:p w14:paraId="2BBFBA30" w14:textId="7DDA1E3B" w:rsidR="00961AB5" w:rsidRPr="00264E0A" w:rsidRDefault="002836A0">
      <w:pPr>
        <w:rPr>
          <w:lang w:val="lt-LT"/>
        </w:rPr>
      </w:pPr>
      <w:r w:rsidRPr="00264E0A">
        <w:rPr>
          <w:lang w:val="lt-LT"/>
        </w:rPr>
        <w:t>__________________________________________</w:t>
      </w:r>
      <w:r w:rsidR="00A753E8">
        <w:rPr>
          <w:lang w:val="lt-LT"/>
        </w:rPr>
        <w:t>_______</w:t>
      </w:r>
      <w:r w:rsidR="008E4DC0">
        <w:rPr>
          <w:lang w:val="lt-LT"/>
        </w:rPr>
        <w:t>____________</w:t>
      </w:r>
      <w:r w:rsidR="00A753E8">
        <w:rPr>
          <w:lang w:val="lt-LT"/>
        </w:rPr>
        <w:t>_____________________________</w:t>
      </w:r>
      <w:r w:rsidRPr="00264E0A">
        <w:rPr>
          <w:lang w:val="lt-LT"/>
        </w:rPr>
        <w:t xml:space="preserve">            </w:t>
      </w:r>
    </w:p>
    <w:p w14:paraId="11DD5805" w14:textId="301271E0" w:rsidR="00961AB5" w:rsidRPr="00264E0A" w:rsidRDefault="002836A0">
      <w:pPr>
        <w:rPr>
          <w:lang w:val="lt-LT"/>
        </w:rPr>
      </w:pPr>
      <w:r w:rsidRPr="00264E0A">
        <w:rPr>
          <w:i/>
          <w:lang w:val="lt-LT"/>
        </w:rPr>
        <w:t xml:space="preserve">(pareiškėjo vardas, pavardė)            </w:t>
      </w:r>
      <w:r w:rsidR="00A753E8">
        <w:rPr>
          <w:i/>
          <w:lang w:val="lt-LT"/>
        </w:rPr>
        <w:t xml:space="preserve">        </w:t>
      </w:r>
      <w:r w:rsidR="008E4DC0">
        <w:rPr>
          <w:i/>
          <w:lang w:val="lt-LT"/>
        </w:rPr>
        <w:t xml:space="preserve">                  </w:t>
      </w:r>
      <w:r w:rsidR="00A753E8">
        <w:rPr>
          <w:i/>
          <w:lang w:val="lt-LT"/>
        </w:rPr>
        <w:t xml:space="preserve">          </w:t>
      </w:r>
      <w:r w:rsidRPr="00264E0A">
        <w:rPr>
          <w:i/>
          <w:lang w:val="lt-LT"/>
        </w:rPr>
        <w:t xml:space="preserve">(parašas)            </w:t>
      </w:r>
      <w:r w:rsidR="00A753E8">
        <w:rPr>
          <w:i/>
          <w:lang w:val="lt-LT"/>
        </w:rPr>
        <w:t xml:space="preserve">                                   </w:t>
      </w:r>
      <w:r w:rsidRPr="00264E0A">
        <w:rPr>
          <w:i/>
          <w:lang w:val="lt-LT"/>
        </w:rPr>
        <w:t>(data)</w:t>
      </w:r>
    </w:p>
    <w:p w14:paraId="3318FBA0" w14:textId="77777777" w:rsidR="0020309D" w:rsidRDefault="0020309D">
      <w:pPr>
        <w:jc w:val="center"/>
        <w:rPr>
          <w:b/>
          <w:lang w:val="lt-LT"/>
        </w:rPr>
      </w:pPr>
    </w:p>
    <w:p w14:paraId="059E3BA1" w14:textId="5855AF09" w:rsidR="00961AB5" w:rsidRPr="00264E0A" w:rsidRDefault="002836A0" w:rsidP="008E4DC0">
      <w:pPr>
        <w:jc w:val="center"/>
        <w:rPr>
          <w:lang w:val="lt-LT"/>
        </w:rPr>
      </w:pPr>
      <w:r w:rsidRPr="00264E0A">
        <w:rPr>
          <w:b/>
          <w:lang w:val="lt-LT"/>
        </w:rPr>
        <w:t>VII. SUTIKIMAS DĖL ASMENS DUOMENŲ TVARKYMO IR INFORMACIJOS PATIKRINIMO</w:t>
      </w:r>
    </w:p>
    <w:p w14:paraId="30D7B693" w14:textId="4345B4D0" w:rsidR="00961AB5" w:rsidRPr="00264E0A" w:rsidRDefault="002836A0" w:rsidP="00433DD1">
      <w:pPr>
        <w:spacing w:line="240" w:lineRule="auto"/>
        <w:ind w:firstLine="709"/>
        <w:jc w:val="both"/>
        <w:rPr>
          <w:lang w:val="lt-LT"/>
        </w:rPr>
      </w:pPr>
      <w:r w:rsidRPr="00264E0A">
        <w:rPr>
          <w:lang w:val="lt-LT"/>
        </w:rPr>
        <w:t xml:space="preserve">Vadovaudamasis (-i) 2016 m. balandžio 27 d. Europos Parlamento ir Tarybos reglamento (ES) 2016/679 (Bendrasis duomenų apsaugos reglamentas) 6 straipsnio 1 dalies </w:t>
      </w:r>
      <w:r w:rsidR="0015139B">
        <w:rPr>
          <w:lang w:val="lt-LT"/>
        </w:rPr>
        <w:t>a</w:t>
      </w:r>
      <w:r w:rsidR="00081030" w:rsidRPr="00081030">
        <w:rPr>
          <w:rFonts w:cs="Times New Roman"/>
          <w:lang w:val="lt-LT"/>
        </w:rPr>
        <w:t xml:space="preserve"> punktu </w:t>
      </w:r>
      <w:r w:rsidRPr="00264E0A">
        <w:rPr>
          <w:lang w:val="lt-LT"/>
        </w:rPr>
        <w:t>ir Lietuvos Respublikos asmens duomenų teisinės apsaugos įstatymu,</w:t>
      </w:r>
    </w:p>
    <w:p w14:paraId="053AA95C" w14:textId="7190CB2F" w:rsidR="00961AB5" w:rsidRPr="00264E0A" w:rsidRDefault="002836A0" w:rsidP="00433DD1">
      <w:pPr>
        <w:spacing w:line="240" w:lineRule="auto"/>
        <w:ind w:firstLine="709"/>
        <w:jc w:val="both"/>
        <w:rPr>
          <w:lang w:val="lt-LT"/>
        </w:rPr>
      </w:pPr>
      <w:r w:rsidRPr="00264E0A">
        <w:rPr>
          <w:lang w:val="lt-LT"/>
        </w:rPr>
        <w:t xml:space="preserve">SUTINKU, kad Skuodo rajono savivaldybės administracija (duomenų valdytojas; juridinio asmens kodas </w:t>
      </w:r>
      <w:r w:rsidR="008B094B">
        <w:rPr>
          <w:lang w:val="lt-LT"/>
        </w:rPr>
        <w:t>188751834</w:t>
      </w:r>
      <w:r w:rsidRPr="00264E0A">
        <w:rPr>
          <w:lang w:val="lt-LT"/>
        </w:rPr>
        <w:t xml:space="preserve">; adresas: Vilniaus g. 13, Skuodas) ir </w:t>
      </w:r>
      <w:r w:rsidR="0089212D">
        <w:rPr>
          <w:lang w:val="lt-LT"/>
        </w:rPr>
        <w:t>R</w:t>
      </w:r>
      <w:r w:rsidRPr="00264E0A">
        <w:rPr>
          <w:lang w:val="lt-LT"/>
        </w:rPr>
        <w:t xml:space="preserve">ezervo lėšų skyrimo komisija </w:t>
      </w:r>
      <w:r w:rsidR="0089212D">
        <w:rPr>
          <w:lang w:val="lt-LT"/>
        </w:rPr>
        <w:t xml:space="preserve">(toliau – Komisija) </w:t>
      </w:r>
      <w:r w:rsidRPr="00264E0A">
        <w:rPr>
          <w:lang w:val="lt-LT"/>
        </w:rPr>
        <w:t>šio prašymo nagrinėjimo, sprendimo priėmimo ir kontrolės tikslais tvarkytų mano (atstovaujamo juridinio asmens) asmens duomenis, įskaitant specialių kategorijų duomenis</w:t>
      </w:r>
      <w:r w:rsidR="00762276">
        <w:rPr>
          <w:lang w:val="lt-LT"/>
        </w:rPr>
        <w:t xml:space="preserve"> (pavyzdžiui, sveikatos duomenys ekstremaliojo įvykio ar gaisro atveju)</w:t>
      </w:r>
      <w:r w:rsidRPr="00264E0A">
        <w:rPr>
          <w:lang w:val="lt-LT"/>
        </w:rPr>
        <w:t>, jei tai būtina prašymui įvertinti.</w:t>
      </w:r>
    </w:p>
    <w:p w14:paraId="367FE233" w14:textId="77777777" w:rsidR="00961AB5" w:rsidRPr="00264E0A" w:rsidRDefault="002836A0" w:rsidP="00433DD1">
      <w:pPr>
        <w:spacing w:line="240" w:lineRule="auto"/>
        <w:ind w:firstLine="709"/>
        <w:jc w:val="both"/>
        <w:rPr>
          <w:lang w:val="lt-LT"/>
        </w:rPr>
      </w:pPr>
      <w:r w:rsidRPr="00264E0A">
        <w:rPr>
          <w:lang w:val="lt-LT"/>
        </w:rPr>
        <w:t>SUTINKU, kad Skuodo rajono savivaldybės administracija ir (ar) Komisija, siekdama patikrinti šiame prašyme ir pateiktuose dokumentuose nurodytos informacijos teisingumą bei išsamumą, turėtų teisę kreiptis ir gauti su manimi (atstovaujamu juridiniu asmeniu) ir patirta žala susijusią informaciją iš:</w:t>
      </w:r>
    </w:p>
    <w:p w14:paraId="631585B5" w14:textId="77777777" w:rsidR="00961AB5" w:rsidRPr="00264E0A" w:rsidRDefault="002836A0" w:rsidP="00433DD1">
      <w:pPr>
        <w:spacing w:line="240" w:lineRule="auto"/>
        <w:rPr>
          <w:lang w:val="lt-LT"/>
        </w:rPr>
      </w:pPr>
      <w:r w:rsidRPr="00264E0A">
        <w:rPr>
          <w:lang w:val="lt-LT"/>
        </w:rPr>
        <w:t>• draudimo bendrovių – dėl sudarytų draudimo sutarčių, pranešimų apie žalą, draudiko sprendimų ir išmokėtų (numatomų išmokėti) draudimo išmokų;</w:t>
      </w:r>
    </w:p>
    <w:p w14:paraId="4BB76006" w14:textId="77777777" w:rsidR="00961AB5" w:rsidRPr="00264E0A" w:rsidRDefault="002836A0" w:rsidP="00433DD1">
      <w:pPr>
        <w:spacing w:line="240" w:lineRule="auto"/>
        <w:rPr>
          <w:lang w:val="lt-LT"/>
        </w:rPr>
      </w:pPr>
      <w:r w:rsidRPr="00264E0A">
        <w:rPr>
          <w:lang w:val="lt-LT"/>
        </w:rPr>
        <w:t>• kredito įstaigų (bankų) – dėl turto įkeitimo ir privalomojo turto draudimo fakto;</w:t>
      </w:r>
    </w:p>
    <w:p w14:paraId="54EB95E7" w14:textId="24EC0EB4" w:rsidR="00961AB5" w:rsidRPr="00264E0A" w:rsidRDefault="002836A0" w:rsidP="00433DD1">
      <w:pPr>
        <w:spacing w:line="240" w:lineRule="auto"/>
        <w:rPr>
          <w:lang w:val="lt-LT"/>
        </w:rPr>
      </w:pPr>
      <w:r w:rsidRPr="00264E0A">
        <w:rPr>
          <w:lang w:val="lt-LT"/>
        </w:rPr>
        <w:t>• valstybės registrų: Nekilnojamojo turto registro, Gyventojų registro, Juridinių asmenų registro;</w:t>
      </w:r>
    </w:p>
    <w:p w14:paraId="6CE2A2F2" w14:textId="77777777" w:rsidR="00961AB5" w:rsidRPr="00264E0A" w:rsidRDefault="002836A0" w:rsidP="00433DD1">
      <w:pPr>
        <w:spacing w:line="240" w:lineRule="auto"/>
        <w:rPr>
          <w:lang w:val="lt-LT"/>
        </w:rPr>
      </w:pPr>
      <w:r w:rsidRPr="00264E0A">
        <w:rPr>
          <w:lang w:val="lt-LT"/>
        </w:rPr>
        <w:lastRenderedPageBreak/>
        <w:t>• kompetentingų valstybės ir savivaldybės institucijų: Priešgaisrinės apsaugos ir gelbėjimo departamento, Lietuvos hidrometeorologijos tarnybos, Aplinkos apsaugos departamento, Socialinės paramos skyriaus, seniūnijų;</w:t>
      </w:r>
    </w:p>
    <w:p w14:paraId="76ABF879" w14:textId="2837AAA5" w:rsidR="00961AB5" w:rsidRPr="00264E0A" w:rsidRDefault="002836A0" w:rsidP="00433DD1">
      <w:pPr>
        <w:spacing w:line="240" w:lineRule="auto"/>
        <w:rPr>
          <w:lang w:val="lt-LT"/>
        </w:rPr>
      </w:pPr>
      <w:r w:rsidRPr="00264E0A">
        <w:rPr>
          <w:lang w:val="lt-LT"/>
        </w:rPr>
        <w:t>• kitų duomenų valdytojų, disponuojančių informacija, reikalinga prašymui objektyviai įvertinti.</w:t>
      </w:r>
    </w:p>
    <w:p w14:paraId="3E6822B5" w14:textId="77777777" w:rsidR="00961AB5" w:rsidRPr="00264E0A" w:rsidRDefault="002836A0" w:rsidP="00433DD1">
      <w:pPr>
        <w:spacing w:line="240" w:lineRule="auto"/>
        <w:ind w:firstLine="709"/>
        <w:jc w:val="both"/>
        <w:rPr>
          <w:lang w:val="lt-LT"/>
        </w:rPr>
      </w:pPr>
      <w:r w:rsidRPr="00264E0A">
        <w:rPr>
          <w:lang w:val="lt-LT"/>
        </w:rPr>
        <w:t>Esu informuotas (-a), kad:</w:t>
      </w:r>
    </w:p>
    <w:p w14:paraId="3C085132" w14:textId="77777777" w:rsidR="00961AB5" w:rsidRPr="00264E0A" w:rsidRDefault="002836A0" w:rsidP="00433DD1">
      <w:pPr>
        <w:spacing w:line="240" w:lineRule="auto"/>
        <w:ind w:firstLine="709"/>
        <w:jc w:val="both"/>
        <w:rPr>
          <w:lang w:val="lt-LT"/>
        </w:rPr>
      </w:pPr>
      <w:r w:rsidRPr="00264E0A">
        <w:rPr>
          <w:lang w:val="lt-LT"/>
        </w:rPr>
        <w:t>1) asmens duomenų tvarkymo tikslas – įvertinti pareiškėjo prašymą dėl Rezervo lėšų skyrimo, priimti sprendimą ir kontroliuoti jo įgyvendinimą;</w:t>
      </w:r>
    </w:p>
    <w:p w14:paraId="261FC408" w14:textId="505D5BED" w:rsidR="00961AB5" w:rsidRPr="00264E0A" w:rsidRDefault="002836A0" w:rsidP="00433DD1">
      <w:pPr>
        <w:spacing w:line="240" w:lineRule="auto"/>
        <w:ind w:firstLine="709"/>
        <w:jc w:val="both"/>
        <w:rPr>
          <w:lang w:val="lt-LT"/>
        </w:rPr>
      </w:pPr>
      <w:r w:rsidRPr="00264E0A">
        <w:rPr>
          <w:lang w:val="lt-LT"/>
        </w:rPr>
        <w:t>2) asmens duomenų tvarkymo pagrindas – šis sutikimas, taip pat duomenų valdytojui taikoma teisinė prievolė (BDAR 6 str. 1 d. c p.)</w:t>
      </w:r>
      <w:r w:rsidR="0012285E">
        <w:rPr>
          <w:lang w:val="lt-LT"/>
        </w:rPr>
        <w:t>,</w:t>
      </w:r>
      <w:r w:rsidRPr="00264E0A">
        <w:rPr>
          <w:lang w:val="lt-LT"/>
        </w:rPr>
        <w:t xml:space="preserve"> viešojo intereso užduotis (BDAR 6 str. 1 d. e p.)</w:t>
      </w:r>
      <w:r w:rsidR="0012285E">
        <w:rPr>
          <w:lang w:val="lt-LT"/>
        </w:rPr>
        <w:t xml:space="preserve"> ir specialių kategorijų asmens duomenų tvarkymas (BDAR 9 str. 2 d. a p.)</w:t>
      </w:r>
      <w:r w:rsidRPr="00264E0A">
        <w:rPr>
          <w:lang w:val="lt-LT"/>
        </w:rPr>
        <w:t>;</w:t>
      </w:r>
    </w:p>
    <w:p w14:paraId="2BB02AB8" w14:textId="77777777" w:rsidR="00961AB5" w:rsidRPr="00264E0A" w:rsidRDefault="002836A0" w:rsidP="00433DD1">
      <w:pPr>
        <w:spacing w:line="240" w:lineRule="auto"/>
        <w:ind w:firstLine="709"/>
        <w:jc w:val="both"/>
        <w:rPr>
          <w:lang w:val="lt-LT"/>
        </w:rPr>
      </w:pPr>
      <w:r w:rsidRPr="00264E0A">
        <w:rPr>
          <w:lang w:val="lt-LT"/>
        </w:rPr>
        <w:t>3) asmens duomenų gavėjai – Komisijos nariai, Savivaldybės administracijos darbuotojai, atliekantys su Rezervu susijusias funkcijas, Savivaldybės kontrolės ir audito tarnyba, kompetentingos valstybės institucijos įstatymų nustatytais atvejais;</w:t>
      </w:r>
    </w:p>
    <w:p w14:paraId="20639715" w14:textId="039529FE" w:rsidR="00961AB5" w:rsidRPr="00264E0A" w:rsidRDefault="002836A0" w:rsidP="00433DD1">
      <w:pPr>
        <w:spacing w:line="240" w:lineRule="auto"/>
        <w:ind w:firstLine="709"/>
        <w:jc w:val="both"/>
        <w:rPr>
          <w:lang w:val="lt-LT"/>
        </w:rPr>
      </w:pPr>
      <w:r w:rsidRPr="00264E0A">
        <w:rPr>
          <w:lang w:val="lt-LT"/>
        </w:rPr>
        <w:t>4) asmens duomenys saugomi Lietuvos vyriausiojo archyvaro nustatytais terminais;</w:t>
      </w:r>
    </w:p>
    <w:p w14:paraId="27A7C9FC" w14:textId="77777777" w:rsidR="00961AB5" w:rsidRPr="00264E0A" w:rsidRDefault="002836A0" w:rsidP="00433DD1">
      <w:pPr>
        <w:spacing w:line="240" w:lineRule="auto"/>
        <w:ind w:firstLine="709"/>
        <w:jc w:val="both"/>
        <w:rPr>
          <w:lang w:val="lt-LT"/>
        </w:rPr>
      </w:pPr>
      <w:r w:rsidRPr="00264E0A">
        <w:rPr>
          <w:lang w:val="lt-LT"/>
        </w:rPr>
        <w:t>5) turiu teisę susipažinti su savo asmens duomenimis, reikalauti juos ištaisyti, ištrinti, apriboti ar nesutikti su jų tvarkymu, taip pat teisę bet kuriuo metu atšaukti šį sutikimą (atšaukimas neturi įtakos iki jo davimo atliktam duomenų tvarkymui) ir teisę pateikti skundą Valstybinei duomenų apsaugos inspekcijai;</w:t>
      </w:r>
    </w:p>
    <w:p w14:paraId="6AFC9BB7" w14:textId="77777777" w:rsidR="00961AB5" w:rsidRPr="00264E0A" w:rsidRDefault="002836A0" w:rsidP="00433DD1">
      <w:pPr>
        <w:spacing w:line="240" w:lineRule="auto"/>
        <w:ind w:firstLine="709"/>
        <w:jc w:val="both"/>
        <w:rPr>
          <w:lang w:val="lt-LT"/>
        </w:rPr>
      </w:pPr>
      <w:r w:rsidRPr="00264E0A">
        <w:rPr>
          <w:lang w:val="lt-LT"/>
        </w:rPr>
        <w:t>6) sutikimo neatšaukimas iki sprendimo dėl Rezervo lėšų skyrimo priėmimo yra būtina sąlyga prašymui išnagrinėti; atšaukus sutikimą iki sprendimo priėmimo, prašymas toliau nenagrinėjamas.</w:t>
      </w:r>
    </w:p>
    <w:p w14:paraId="77EEAD25" w14:textId="77777777" w:rsidR="00961AB5" w:rsidRPr="00264E0A" w:rsidRDefault="00961AB5">
      <w:pPr>
        <w:rPr>
          <w:lang w:val="lt-LT"/>
        </w:rPr>
      </w:pPr>
    </w:p>
    <w:p w14:paraId="51113BC1" w14:textId="5E3E5A1F" w:rsidR="00A753E8" w:rsidRPr="00264E0A" w:rsidRDefault="00A753E8" w:rsidP="00A753E8">
      <w:pPr>
        <w:rPr>
          <w:lang w:val="lt-LT"/>
        </w:rPr>
      </w:pPr>
      <w:r w:rsidRPr="00264E0A">
        <w:rPr>
          <w:lang w:val="lt-LT"/>
        </w:rPr>
        <w:t>__________________________________________</w:t>
      </w:r>
      <w:r>
        <w:rPr>
          <w:lang w:val="lt-LT"/>
        </w:rPr>
        <w:t>_____________________</w:t>
      </w:r>
      <w:r w:rsidR="008E4DC0">
        <w:rPr>
          <w:lang w:val="lt-LT"/>
        </w:rPr>
        <w:t>____________</w:t>
      </w:r>
      <w:r>
        <w:rPr>
          <w:lang w:val="lt-LT"/>
        </w:rPr>
        <w:t>_______________</w:t>
      </w:r>
      <w:r w:rsidRPr="00264E0A">
        <w:rPr>
          <w:lang w:val="lt-LT"/>
        </w:rPr>
        <w:t xml:space="preserve">            </w:t>
      </w:r>
    </w:p>
    <w:p w14:paraId="1D2E38ED" w14:textId="2690AC0B" w:rsidR="00A753E8" w:rsidRPr="00264E0A" w:rsidRDefault="00A753E8" w:rsidP="00A753E8">
      <w:pPr>
        <w:rPr>
          <w:lang w:val="lt-LT"/>
        </w:rPr>
      </w:pPr>
      <w:r w:rsidRPr="00264E0A">
        <w:rPr>
          <w:i/>
          <w:lang w:val="lt-LT"/>
        </w:rPr>
        <w:t xml:space="preserve">(pareiškėjo vardas, pavardė)            </w:t>
      </w:r>
      <w:r>
        <w:rPr>
          <w:i/>
          <w:lang w:val="lt-LT"/>
        </w:rPr>
        <w:t xml:space="preserve">                 </w:t>
      </w:r>
      <w:r w:rsidR="008E4DC0">
        <w:rPr>
          <w:i/>
          <w:lang w:val="lt-LT"/>
        </w:rPr>
        <w:t xml:space="preserve">                </w:t>
      </w:r>
      <w:r>
        <w:rPr>
          <w:i/>
          <w:lang w:val="lt-LT"/>
        </w:rPr>
        <w:t xml:space="preserve"> </w:t>
      </w:r>
      <w:r w:rsidRPr="00264E0A">
        <w:rPr>
          <w:i/>
          <w:lang w:val="lt-LT"/>
        </w:rPr>
        <w:t xml:space="preserve">(parašas)            </w:t>
      </w:r>
      <w:r>
        <w:rPr>
          <w:i/>
          <w:lang w:val="lt-LT"/>
        </w:rPr>
        <w:t xml:space="preserve">                                   </w:t>
      </w:r>
      <w:r w:rsidRPr="00264E0A">
        <w:rPr>
          <w:i/>
          <w:lang w:val="lt-LT"/>
        </w:rPr>
        <w:t>(data)</w:t>
      </w:r>
    </w:p>
    <w:p w14:paraId="04292072" w14:textId="77777777" w:rsidR="00961AB5" w:rsidRPr="00264E0A" w:rsidRDefault="00961AB5">
      <w:pPr>
        <w:rPr>
          <w:lang w:val="lt-LT"/>
        </w:rPr>
      </w:pPr>
    </w:p>
    <w:p w14:paraId="3335064D" w14:textId="77777777" w:rsidR="008E4DC0" w:rsidRDefault="008E4DC0">
      <w:pPr>
        <w:rPr>
          <w:i/>
          <w:lang w:val="lt-LT"/>
        </w:rPr>
      </w:pPr>
    </w:p>
    <w:p w14:paraId="38CE7614" w14:textId="259DD65A" w:rsidR="00961AB5" w:rsidRPr="00264E0A" w:rsidRDefault="002836A0">
      <w:pPr>
        <w:rPr>
          <w:lang w:val="lt-LT"/>
        </w:rPr>
      </w:pPr>
      <w:r w:rsidRPr="00264E0A">
        <w:rPr>
          <w:i/>
          <w:lang w:val="lt-LT"/>
        </w:rPr>
        <w:t>Pastaba: prašymas, sąžiningumo deklaracija ir sutikimas turi būti pasirašyti pareiškėjo asmeniškai arba pasirašyti kvalifikuotu elektroniniu parašu.</w:t>
      </w:r>
    </w:p>
    <w:p w14:paraId="6394ADBD" w14:textId="77777777" w:rsidR="00961AB5" w:rsidRPr="00264E0A" w:rsidRDefault="00961AB5">
      <w:pPr>
        <w:rPr>
          <w:lang w:val="lt-LT"/>
        </w:rPr>
      </w:pPr>
    </w:p>
    <w:p w14:paraId="59DA08A5" w14:textId="77777777" w:rsidR="00961AB5" w:rsidRPr="00264E0A" w:rsidRDefault="002836A0">
      <w:pPr>
        <w:jc w:val="center"/>
        <w:rPr>
          <w:lang w:val="lt-LT"/>
        </w:rPr>
      </w:pPr>
      <w:r w:rsidRPr="00264E0A">
        <w:rPr>
          <w:lang w:val="lt-LT"/>
        </w:rPr>
        <w:t>_________________________</w:t>
      </w:r>
    </w:p>
    <w:sectPr w:rsidR="00961AB5" w:rsidRPr="00264E0A" w:rsidSect="00AE25D4">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D2BD2" w14:textId="77777777" w:rsidR="00BE7B1C" w:rsidRDefault="00BE7B1C" w:rsidP="00941296">
      <w:pPr>
        <w:spacing w:after="0" w:line="240" w:lineRule="auto"/>
      </w:pPr>
      <w:r>
        <w:separator/>
      </w:r>
    </w:p>
  </w:endnote>
  <w:endnote w:type="continuationSeparator" w:id="0">
    <w:p w14:paraId="007D4470" w14:textId="77777777" w:rsidR="00BE7B1C" w:rsidRDefault="00BE7B1C" w:rsidP="00941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8C68" w14:textId="77777777" w:rsidR="00BE7B1C" w:rsidRDefault="00BE7B1C" w:rsidP="00941296">
      <w:pPr>
        <w:spacing w:after="0" w:line="240" w:lineRule="auto"/>
      </w:pPr>
      <w:r>
        <w:separator/>
      </w:r>
    </w:p>
  </w:footnote>
  <w:footnote w:type="continuationSeparator" w:id="0">
    <w:p w14:paraId="0C04E579" w14:textId="77777777" w:rsidR="00BE7B1C" w:rsidRDefault="00BE7B1C" w:rsidP="009412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546474"/>
      <w:docPartObj>
        <w:docPartGallery w:val="Page Numbers (Top of Page)"/>
        <w:docPartUnique/>
      </w:docPartObj>
    </w:sdtPr>
    <w:sdtEndPr/>
    <w:sdtContent>
      <w:p w14:paraId="0336B28C" w14:textId="03AFC727" w:rsidR="00023292" w:rsidRDefault="00023292">
        <w:pPr>
          <w:pStyle w:val="Antrats"/>
          <w:jc w:val="center"/>
        </w:pPr>
        <w:r>
          <w:fldChar w:fldCharType="begin"/>
        </w:r>
        <w:r>
          <w:instrText>PAGE   \* MERGEFORMAT</w:instrText>
        </w:r>
        <w:r>
          <w:fldChar w:fldCharType="separate"/>
        </w:r>
        <w:r>
          <w:rPr>
            <w:lang w:val="lt-LT"/>
          </w:rPr>
          <w:t>2</w:t>
        </w:r>
        <w:r>
          <w:fldChar w:fldCharType="end"/>
        </w:r>
      </w:p>
    </w:sdtContent>
  </w:sdt>
  <w:p w14:paraId="0264167B" w14:textId="77777777" w:rsidR="00023292" w:rsidRDefault="000232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375539480">
    <w:abstractNumId w:val="8"/>
  </w:num>
  <w:num w:numId="2" w16cid:durableId="233780815">
    <w:abstractNumId w:val="6"/>
  </w:num>
  <w:num w:numId="3" w16cid:durableId="1503466411">
    <w:abstractNumId w:val="5"/>
  </w:num>
  <w:num w:numId="4" w16cid:durableId="1180118510">
    <w:abstractNumId w:val="4"/>
  </w:num>
  <w:num w:numId="5" w16cid:durableId="566034982">
    <w:abstractNumId w:val="7"/>
  </w:num>
  <w:num w:numId="6" w16cid:durableId="445275951">
    <w:abstractNumId w:val="3"/>
  </w:num>
  <w:num w:numId="7" w16cid:durableId="1845316512">
    <w:abstractNumId w:val="2"/>
  </w:num>
  <w:num w:numId="8" w16cid:durableId="701366523">
    <w:abstractNumId w:val="1"/>
  </w:num>
  <w:num w:numId="9" w16cid:durableId="52791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3292"/>
    <w:rsid w:val="00024573"/>
    <w:rsid w:val="00034616"/>
    <w:rsid w:val="00034A7A"/>
    <w:rsid w:val="0006063C"/>
    <w:rsid w:val="00081030"/>
    <w:rsid w:val="000953AE"/>
    <w:rsid w:val="000C4C03"/>
    <w:rsid w:val="000F4373"/>
    <w:rsid w:val="001007FF"/>
    <w:rsid w:val="0011271B"/>
    <w:rsid w:val="0012285E"/>
    <w:rsid w:val="0015074B"/>
    <w:rsid w:val="0015139B"/>
    <w:rsid w:val="00183C4D"/>
    <w:rsid w:val="00184E23"/>
    <w:rsid w:val="00185575"/>
    <w:rsid w:val="0020309D"/>
    <w:rsid w:val="00264E0A"/>
    <w:rsid w:val="002836A0"/>
    <w:rsid w:val="0029639D"/>
    <w:rsid w:val="00300AA7"/>
    <w:rsid w:val="00326F90"/>
    <w:rsid w:val="00357039"/>
    <w:rsid w:val="003707F9"/>
    <w:rsid w:val="00384753"/>
    <w:rsid w:val="003967B7"/>
    <w:rsid w:val="0042257F"/>
    <w:rsid w:val="00433DD1"/>
    <w:rsid w:val="00442C51"/>
    <w:rsid w:val="00486E4B"/>
    <w:rsid w:val="004C4AFE"/>
    <w:rsid w:val="0052322E"/>
    <w:rsid w:val="00577F7B"/>
    <w:rsid w:val="00583955"/>
    <w:rsid w:val="005A6807"/>
    <w:rsid w:val="00660588"/>
    <w:rsid w:val="006C3AD5"/>
    <w:rsid w:val="006E0871"/>
    <w:rsid w:val="00762276"/>
    <w:rsid w:val="00786B9D"/>
    <w:rsid w:val="00832225"/>
    <w:rsid w:val="0089212D"/>
    <w:rsid w:val="008B094B"/>
    <w:rsid w:val="008B5C4C"/>
    <w:rsid w:val="008C6B45"/>
    <w:rsid w:val="008E4DC0"/>
    <w:rsid w:val="00906E55"/>
    <w:rsid w:val="009074DA"/>
    <w:rsid w:val="00941296"/>
    <w:rsid w:val="00946ED5"/>
    <w:rsid w:val="00961AB5"/>
    <w:rsid w:val="00992CF1"/>
    <w:rsid w:val="009A33A9"/>
    <w:rsid w:val="00A002F7"/>
    <w:rsid w:val="00A432E1"/>
    <w:rsid w:val="00A44793"/>
    <w:rsid w:val="00A52730"/>
    <w:rsid w:val="00A74717"/>
    <w:rsid w:val="00A753E8"/>
    <w:rsid w:val="00AA1D8D"/>
    <w:rsid w:val="00AA208C"/>
    <w:rsid w:val="00AA55D3"/>
    <w:rsid w:val="00AD5182"/>
    <w:rsid w:val="00AE25D4"/>
    <w:rsid w:val="00B33B45"/>
    <w:rsid w:val="00B47730"/>
    <w:rsid w:val="00B56D5E"/>
    <w:rsid w:val="00B759D1"/>
    <w:rsid w:val="00BE7B1C"/>
    <w:rsid w:val="00C31077"/>
    <w:rsid w:val="00C871E4"/>
    <w:rsid w:val="00C932F5"/>
    <w:rsid w:val="00C958B9"/>
    <w:rsid w:val="00CB0664"/>
    <w:rsid w:val="00CC7F7C"/>
    <w:rsid w:val="00D650B7"/>
    <w:rsid w:val="00D66D1D"/>
    <w:rsid w:val="00DE2075"/>
    <w:rsid w:val="00E47887"/>
    <w:rsid w:val="00E6077F"/>
    <w:rsid w:val="00F0177A"/>
    <w:rsid w:val="00FC693F"/>
    <w:rsid w:val="00FD3755"/>
    <w:rsid w:val="00FE2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ECA1B2"/>
  <w14:defaultImageDpi w14:val="300"/>
  <w15:docId w15:val="{F3549BD5-3E75-4FE8-A34A-C3C8179A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ataisymai">
    <w:name w:val="Revision"/>
    <w:hidden/>
    <w:uiPriority w:val="99"/>
    <w:semiHidden/>
    <w:rsid w:val="0089212D"/>
    <w:pPr>
      <w:spacing w:after="0" w:line="240" w:lineRule="auto"/>
    </w:pPr>
    <w:rPr>
      <w:rFonts w:ascii="Times New Roman" w:hAnsi="Times New Roman"/>
    </w:rPr>
  </w:style>
  <w:style w:type="character" w:styleId="Komentaronuoroda">
    <w:name w:val="annotation reference"/>
    <w:basedOn w:val="Numatytasispastraiposriftas"/>
    <w:uiPriority w:val="99"/>
    <w:semiHidden/>
    <w:unhideWhenUsed/>
    <w:rsid w:val="00660588"/>
    <w:rPr>
      <w:sz w:val="16"/>
      <w:szCs w:val="16"/>
    </w:rPr>
  </w:style>
  <w:style w:type="paragraph" w:styleId="Komentarotekstas">
    <w:name w:val="annotation text"/>
    <w:basedOn w:val="prastasis"/>
    <w:link w:val="KomentarotekstasDiagrama"/>
    <w:uiPriority w:val="99"/>
    <w:semiHidden/>
    <w:unhideWhenUsed/>
    <w:rsid w:val="0066058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60588"/>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60588"/>
    <w:rPr>
      <w:b/>
      <w:bCs/>
    </w:rPr>
  </w:style>
  <w:style w:type="character" w:customStyle="1" w:styleId="KomentarotemaDiagrama">
    <w:name w:val="Komentaro tema Diagrama"/>
    <w:basedOn w:val="KomentarotekstasDiagrama"/>
    <w:link w:val="Komentarotema"/>
    <w:uiPriority w:val="99"/>
    <w:semiHidden/>
    <w:rsid w:val="0066058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1753</Words>
  <Characters>9997</Characters>
  <Application>Microsoft Office Word</Application>
  <DocSecurity>4</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Sadauskienė, Dalia</cp:lastModifiedBy>
  <cp:revision>2</cp:revision>
  <dcterms:created xsi:type="dcterms:W3CDTF">2026-08-18T07:59:00Z</dcterms:created>
  <dcterms:modified xsi:type="dcterms:W3CDTF">2026-08-18T07:59:00Z</dcterms:modified>
</cp:coreProperties>
</file>